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AFBC7" w14:textId="77777777" w:rsidR="00DA509A" w:rsidRPr="00DE575A" w:rsidRDefault="000B4C54" w:rsidP="00870033">
      <w:pPr>
        <w:pageBreakBefore/>
        <w:tabs>
          <w:tab w:val="right" w:pos="9070"/>
        </w:tabs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DE575A">
        <w:rPr>
          <w:rFonts w:ascii="Arial" w:hAnsi="Arial" w:cs="Arial"/>
          <w:sz w:val="19"/>
          <w:szCs w:val="19"/>
        </w:rPr>
        <w:tab/>
        <w:t xml:space="preserve"> </w:t>
      </w:r>
      <w:r w:rsidR="00EC6B7B" w:rsidRPr="00DE575A">
        <w:rPr>
          <w:rFonts w:ascii="Arial" w:hAnsi="Arial" w:cs="Arial"/>
          <w:sz w:val="19"/>
          <w:szCs w:val="19"/>
        </w:rPr>
        <w:tab/>
      </w:r>
      <w:r w:rsidR="00EC6B7B" w:rsidRPr="00DE575A">
        <w:rPr>
          <w:rFonts w:ascii="Arial" w:hAnsi="Arial" w:cs="Arial"/>
          <w:sz w:val="19"/>
          <w:szCs w:val="19"/>
        </w:rPr>
        <w:tab/>
      </w:r>
      <w:r w:rsidR="00EC6B7B" w:rsidRPr="00DE575A">
        <w:rPr>
          <w:rFonts w:ascii="Arial" w:hAnsi="Arial" w:cs="Arial"/>
          <w:sz w:val="19"/>
          <w:szCs w:val="19"/>
        </w:rPr>
        <w:tab/>
      </w:r>
      <w:r w:rsidR="00EC6B7B" w:rsidRPr="00DE575A">
        <w:rPr>
          <w:rFonts w:ascii="Arial" w:hAnsi="Arial" w:cs="Arial"/>
          <w:sz w:val="19"/>
          <w:szCs w:val="19"/>
        </w:rPr>
        <w:tab/>
      </w:r>
      <w:r w:rsidR="00EC6B7B" w:rsidRPr="00DE575A">
        <w:rPr>
          <w:rFonts w:ascii="Arial" w:hAnsi="Arial" w:cs="Arial"/>
          <w:sz w:val="19"/>
          <w:szCs w:val="19"/>
        </w:rPr>
        <w:tab/>
      </w:r>
      <w:r w:rsidR="00DA509A" w:rsidRPr="00DE575A">
        <w:rPr>
          <w:rFonts w:ascii="Arial" w:hAnsi="Arial" w:cs="Arial"/>
          <w:color w:val="000000" w:themeColor="text1"/>
          <w:sz w:val="20"/>
          <w:szCs w:val="20"/>
        </w:rPr>
        <w:t xml:space="preserve">Załącznik nr </w:t>
      </w:r>
      <w:r w:rsidR="00BB1B69" w:rsidRPr="00DE575A">
        <w:rPr>
          <w:rFonts w:ascii="Arial" w:hAnsi="Arial" w:cs="Arial"/>
          <w:color w:val="000000" w:themeColor="text1"/>
          <w:sz w:val="20"/>
          <w:szCs w:val="20"/>
        </w:rPr>
        <w:t>8</w:t>
      </w:r>
      <w:r w:rsidR="00FE4B70" w:rsidRPr="00DE575A">
        <w:rPr>
          <w:rFonts w:ascii="Arial" w:hAnsi="Arial" w:cs="Arial"/>
          <w:color w:val="000000" w:themeColor="text1"/>
          <w:sz w:val="20"/>
          <w:szCs w:val="20"/>
        </w:rPr>
        <w:t xml:space="preserve"> do S</w:t>
      </w:r>
      <w:r w:rsidR="0029492E" w:rsidRPr="00DE575A">
        <w:rPr>
          <w:rFonts w:ascii="Arial" w:hAnsi="Arial" w:cs="Arial"/>
          <w:color w:val="000000" w:themeColor="text1"/>
          <w:sz w:val="20"/>
          <w:szCs w:val="20"/>
        </w:rPr>
        <w:t>WZ</w:t>
      </w:r>
      <w:r w:rsidR="00DA509A" w:rsidRPr="00DE575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0234F" w:rsidRPr="00DE575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A79C8ED" w14:textId="77777777" w:rsidR="00DA509A" w:rsidRPr="00DE575A" w:rsidRDefault="00DA509A" w:rsidP="00DA509A">
      <w:pPr>
        <w:tabs>
          <w:tab w:val="left" w:pos="1140"/>
        </w:tabs>
        <w:rPr>
          <w:rFonts w:ascii="Arial" w:hAnsi="Arial" w:cs="Arial"/>
          <w:b/>
          <w:sz w:val="19"/>
          <w:szCs w:val="19"/>
        </w:rPr>
      </w:pPr>
      <w:r w:rsidRPr="00DE575A">
        <w:rPr>
          <w:rFonts w:ascii="Arial" w:hAnsi="Arial" w:cs="Arial"/>
          <w:b/>
          <w:sz w:val="19"/>
          <w:szCs w:val="19"/>
        </w:rPr>
        <w:tab/>
      </w:r>
    </w:p>
    <w:p w14:paraId="6D1DF872" w14:textId="087B0E85" w:rsidR="009E1C8A" w:rsidRPr="00DE575A" w:rsidRDefault="009E1C8A" w:rsidP="007D483C">
      <w:pPr>
        <w:spacing w:before="120"/>
        <w:jc w:val="right"/>
        <w:rPr>
          <w:rFonts w:ascii="Arial" w:hAnsi="Arial" w:cs="Arial"/>
          <w:sz w:val="19"/>
          <w:szCs w:val="19"/>
        </w:rPr>
      </w:pPr>
      <w:r w:rsidRPr="00DE575A">
        <w:rPr>
          <w:rFonts w:ascii="Arial" w:hAnsi="Arial" w:cs="Arial"/>
          <w:sz w:val="19"/>
          <w:szCs w:val="19"/>
        </w:rPr>
        <w:t>...................................................................................</w:t>
      </w:r>
      <w:r w:rsidRPr="00DE575A">
        <w:rPr>
          <w:rFonts w:ascii="Arial" w:hAnsi="Arial" w:cs="Arial"/>
          <w:sz w:val="19"/>
          <w:szCs w:val="19"/>
        </w:rPr>
        <w:tab/>
        <w:t xml:space="preserve">      </w:t>
      </w:r>
      <w:r w:rsidR="00EC6B7B" w:rsidRPr="00DE575A">
        <w:rPr>
          <w:rFonts w:ascii="Arial" w:hAnsi="Arial" w:cs="Arial"/>
          <w:sz w:val="19"/>
          <w:szCs w:val="19"/>
        </w:rPr>
        <w:tab/>
      </w:r>
      <w:r w:rsidR="00EC6B7B" w:rsidRPr="00DE575A">
        <w:rPr>
          <w:rFonts w:ascii="Arial" w:hAnsi="Arial" w:cs="Arial"/>
          <w:sz w:val="19"/>
          <w:szCs w:val="19"/>
        </w:rPr>
        <w:tab/>
      </w:r>
      <w:r w:rsidR="00EC6B7B" w:rsidRPr="00DE575A">
        <w:rPr>
          <w:rFonts w:ascii="Arial" w:hAnsi="Arial" w:cs="Arial"/>
          <w:sz w:val="19"/>
          <w:szCs w:val="19"/>
        </w:rPr>
        <w:tab/>
      </w:r>
      <w:r w:rsidR="00EC6B7B" w:rsidRPr="00DE575A">
        <w:rPr>
          <w:rFonts w:ascii="Arial" w:hAnsi="Arial" w:cs="Arial"/>
          <w:sz w:val="19"/>
          <w:szCs w:val="19"/>
        </w:rPr>
        <w:tab/>
      </w:r>
      <w:r w:rsidR="00EC6B7B" w:rsidRPr="00DE575A">
        <w:rPr>
          <w:rFonts w:ascii="Arial" w:hAnsi="Arial" w:cs="Arial"/>
          <w:sz w:val="19"/>
          <w:szCs w:val="19"/>
        </w:rPr>
        <w:tab/>
      </w:r>
      <w:r w:rsidR="00EC6B7B" w:rsidRPr="00DE575A">
        <w:rPr>
          <w:rFonts w:ascii="Arial" w:hAnsi="Arial" w:cs="Arial"/>
          <w:sz w:val="19"/>
          <w:szCs w:val="19"/>
        </w:rPr>
        <w:tab/>
      </w:r>
      <w:r w:rsidR="00EC6B7B" w:rsidRPr="00DE575A">
        <w:rPr>
          <w:rFonts w:ascii="Arial" w:hAnsi="Arial" w:cs="Arial"/>
          <w:sz w:val="19"/>
          <w:szCs w:val="19"/>
        </w:rPr>
        <w:tab/>
      </w:r>
      <w:r w:rsidRPr="00DE575A">
        <w:rPr>
          <w:rFonts w:ascii="Arial" w:hAnsi="Arial" w:cs="Arial"/>
          <w:sz w:val="19"/>
          <w:szCs w:val="19"/>
        </w:rPr>
        <w:t>..................................., d</w:t>
      </w:r>
      <w:r w:rsidR="00FE4B70" w:rsidRPr="00DE575A">
        <w:rPr>
          <w:rFonts w:ascii="Arial" w:hAnsi="Arial" w:cs="Arial"/>
          <w:sz w:val="19"/>
          <w:szCs w:val="19"/>
        </w:rPr>
        <w:t xml:space="preserve">nia </w:t>
      </w:r>
      <w:r w:rsidR="00E359DE" w:rsidRPr="00DE575A">
        <w:rPr>
          <w:rFonts w:ascii="Arial" w:hAnsi="Arial" w:cs="Arial"/>
          <w:sz w:val="19"/>
          <w:szCs w:val="19"/>
        </w:rPr>
        <w:t>....................... 202</w:t>
      </w:r>
      <w:r w:rsidR="00D260BC">
        <w:rPr>
          <w:rFonts w:ascii="Arial" w:hAnsi="Arial" w:cs="Arial"/>
          <w:sz w:val="19"/>
          <w:szCs w:val="19"/>
        </w:rPr>
        <w:t>6</w:t>
      </w:r>
      <w:r w:rsidRPr="00DE575A">
        <w:rPr>
          <w:rFonts w:ascii="Arial" w:hAnsi="Arial" w:cs="Arial"/>
          <w:sz w:val="19"/>
          <w:szCs w:val="19"/>
        </w:rPr>
        <w:t xml:space="preserve"> r.</w:t>
      </w:r>
    </w:p>
    <w:p w14:paraId="31D13124" w14:textId="77777777" w:rsidR="00DA509A" w:rsidRPr="00DE575A" w:rsidRDefault="009E1C8A" w:rsidP="00A45F8B">
      <w:pPr>
        <w:ind w:right="39"/>
        <w:rPr>
          <w:rFonts w:ascii="Arial" w:eastAsia="Batang" w:hAnsi="Arial" w:cs="Arial"/>
          <w:i/>
          <w:sz w:val="19"/>
          <w:szCs w:val="19"/>
        </w:rPr>
      </w:pPr>
      <w:r w:rsidRPr="00DE575A">
        <w:rPr>
          <w:rFonts w:ascii="Arial" w:hAnsi="Arial" w:cs="Arial"/>
          <w:sz w:val="19"/>
          <w:szCs w:val="19"/>
        </w:rPr>
        <w:tab/>
      </w:r>
      <w:r w:rsidRPr="00DE575A">
        <w:rPr>
          <w:rFonts w:ascii="Arial" w:eastAsia="Batang" w:hAnsi="Arial" w:cs="Arial"/>
          <w:i/>
          <w:sz w:val="19"/>
          <w:szCs w:val="19"/>
        </w:rPr>
        <w:t xml:space="preserve">  (Nazwa i adres Wykonawcy)</w:t>
      </w:r>
    </w:p>
    <w:p w14:paraId="4156F224" w14:textId="77777777" w:rsidR="009E1C8A" w:rsidRPr="00DE575A" w:rsidRDefault="009E1C8A" w:rsidP="00DA509A">
      <w:pPr>
        <w:rPr>
          <w:rFonts w:ascii="Arial" w:hAnsi="Arial" w:cs="Arial"/>
          <w:sz w:val="19"/>
          <w:szCs w:val="19"/>
        </w:rPr>
      </w:pPr>
    </w:p>
    <w:p w14:paraId="3F943488" w14:textId="7680F9FF" w:rsidR="00A45F8B" w:rsidRPr="00DE575A" w:rsidRDefault="00EC6B7B" w:rsidP="00EC6B7B">
      <w:pPr>
        <w:spacing w:line="276" w:lineRule="auto"/>
        <w:contextualSpacing/>
        <w:jc w:val="center"/>
        <w:rPr>
          <w:rFonts w:ascii="Arial" w:hAnsi="Arial" w:cs="Arial"/>
          <w:b/>
          <w:sz w:val="19"/>
          <w:szCs w:val="19"/>
        </w:rPr>
      </w:pPr>
      <w:proofErr w:type="gramStart"/>
      <w:r w:rsidRPr="00DE575A">
        <w:rPr>
          <w:rFonts w:ascii="Arial" w:hAnsi="Arial" w:cs="Arial"/>
          <w:b/>
          <w:sz w:val="19"/>
          <w:szCs w:val="19"/>
        </w:rPr>
        <w:t xml:space="preserve">WYKAZ </w:t>
      </w:r>
      <w:r w:rsidR="00FA245F">
        <w:rPr>
          <w:rFonts w:ascii="Arial" w:hAnsi="Arial" w:cs="Arial"/>
          <w:b/>
          <w:sz w:val="19"/>
          <w:szCs w:val="19"/>
        </w:rPr>
        <w:t xml:space="preserve"> </w:t>
      </w:r>
      <w:r w:rsidRPr="00DE575A">
        <w:rPr>
          <w:rFonts w:ascii="Arial" w:hAnsi="Arial" w:cs="Arial"/>
          <w:b/>
          <w:sz w:val="19"/>
          <w:szCs w:val="19"/>
        </w:rPr>
        <w:t>WYKONANYCH</w:t>
      </w:r>
      <w:proofErr w:type="gramEnd"/>
      <w:r w:rsidRPr="00DE575A">
        <w:rPr>
          <w:rFonts w:ascii="Arial" w:hAnsi="Arial" w:cs="Arial"/>
          <w:b/>
          <w:sz w:val="19"/>
          <w:szCs w:val="19"/>
        </w:rPr>
        <w:t xml:space="preserve">  ROBÓT BUDOWLANYCH W CIĄGU OSTATNICH 5 LAT, </w:t>
      </w:r>
    </w:p>
    <w:p w14:paraId="33B01D00" w14:textId="77777777" w:rsidR="00EC6B7B" w:rsidRPr="00DE575A" w:rsidRDefault="00EC6B7B" w:rsidP="00EC6B7B">
      <w:pPr>
        <w:spacing w:line="276" w:lineRule="auto"/>
        <w:contextualSpacing/>
        <w:jc w:val="center"/>
        <w:rPr>
          <w:rFonts w:ascii="Arial" w:hAnsi="Arial" w:cs="Arial"/>
          <w:b/>
          <w:sz w:val="19"/>
          <w:szCs w:val="19"/>
        </w:rPr>
      </w:pPr>
      <w:r w:rsidRPr="00DE575A">
        <w:rPr>
          <w:rFonts w:ascii="Arial" w:hAnsi="Arial" w:cs="Arial"/>
          <w:b/>
          <w:sz w:val="19"/>
          <w:szCs w:val="19"/>
        </w:rPr>
        <w:t>A JEŻELI OKRES PROWADZENIA DZIAŁALNOŚCI JEST KRÓTSZY – W TYM OKRESIE</w:t>
      </w:r>
    </w:p>
    <w:p w14:paraId="7584737E" w14:textId="77777777" w:rsidR="00673F38" w:rsidRPr="00DE575A" w:rsidRDefault="007F4F19" w:rsidP="006F59F8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DE575A">
        <w:rPr>
          <w:rFonts w:ascii="Arial" w:hAnsi="Arial" w:cs="Arial"/>
          <w:color w:val="000000" w:themeColor="text1"/>
          <w:sz w:val="20"/>
          <w:szCs w:val="20"/>
        </w:rPr>
        <w:t>Składany do postępowania pn.</w:t>
      </w:r>
      <w:r w:rsidR="006F59F8" w:rsidRPr="00DE575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1F1E1BAC" w14:textId="32CA10FB" w:rsidR="007F4F19" w:rsidRPr="00DE575A" w:rsidRDefault="006F59F8" w:rsidP="006F59F8">
      <w:pPr>
        <w:spacing w:line="276" w:lineRule="auto"/>
        <w:jc w:val="center"/>
        <w:rPr>
          <w:rFonts w:ascii="Arial" w:hAnsi="Arial" w:cs="Arial"/>
          <w:b/>
          <w:bCs/>
          <w:color w:val="1F4E79" w:themeColor="accent1" w:themeShade="80"/>
          <w:sz w:val="20"/>
          <w:szCs w:val="20"/>
        </w:rPr>
      </w:pPr>
      <w:r w:rsidRPr="00DE575A">
        <w:rPr>
          <w:rFonts w:ascii="Arial" w:hAnsi="Arial" w:cs="Arial"/>
          <w:b/>
          <w:color w:val="000000" w:themeColor="text1"/>
          <w:sz w:val="20"/>
          <w:szCs w:val="20"/>
        </w:rPr>
        <w:t>„</w:t>
      </w:r>
      <w:bookmarkStart w:id="0" w:name="_Hlk190866910"/>
      <w:r w:rsidR="00D260BC" w:rsidRPr="00733FC5">
        <w:rPr>
          <w:rFonts w:ascii="Arial" w:hAnsi="Arial" w:cs="Arial"/>
          <w:b/>
          <w:sz w:val="20"/>
          <w:szCs w:val="20"/>
        </w:rPr>
        <w:t>Rozbudowa dróg gminnych w miejscowościach Nowa Słupia i Jeleniów w Gminie Nowa Słupia w ramach dofinansowania z RFRD</w:t>
      </w:r>
      <w:bookmarkEnd w:id="0"/>
      <w:r w:rsidR="00D260BC" w:rsidRPr="007B2386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  <w:r w:rsidRPr="00DE575A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DE575A">
        <w:rPr>
          <w:rFonts w:ascii="Arial" w:hAnsi="Arial" w:cs="Arial"/>
          <w:color w:val="000000" w:themeColor="text1"/>
          <w:sz w:val="20"/>
          <w:szCs w:val="20"/>
        </w:rPr>
        <w:t>dla Części:</w:t>
      </w:r>
    </w:p>
    <w:p w14:paraId="5836ED0F" w14:textId="77777777" w:rsidR="00DA509A" w:rsidRPr="00DE575A" w:rsidRDefault="00DA509A" w:rsidP="00EC6B7B">
      <w:pPr>
        <w:jc w:val="center"/>
        <w:rPr>
          <w:rFonts w:ascii="Arial" w:hAnsi="Arial" w:cs="Arial"/>
          <w:sz w:val="19"/>
          <w:szCs w:val="19"/>
        </w:rPr>
      </w:pPr>
      <w:r w:rsidRPr="00DE575A">
        <w:rPr>
          <w:rFonts w:ascii="Arial" w:hAnsi="Arial" w:cs="Arial"/>
          <w:b/>
          <w:sz w:val="19"/>
          <w:szCs w:val="19"/>
        </w:rPr>
        <w:t>OŚWIADCZAM(Y), ŻE</w:t>
      </w:r>
    </w:p>
    <w:p w14:paraId="4E314F23" w14:textId="72137CE7" w:rsidR="00DA509A" w:rsidRPr="00DE575A" w:rsidRDefault="007D483C" w:rsidP="00DA509A">
      <w:pPr>
        <w:jc w:val="both"/>
        <w:rPr>
          <w:rFonts w:ascii="Arial" w:hAnsi="Arial" w:cs="Arial"/>
          <w:sz w:val="19"/>
          <w:szCs w:val="19"/>
        </w:rPr>
      </w:pPr>
      <w:r w:rsidRPr="00DE575A">
        <w:rPr>
          <w:rFonts w:ascii="Arial" w:hAnsi="Arial" w:cs="Arial"/>
          <w:sz w:val="19"/>
          <w:szCs w:val="19"/>
        </w:rPr>
        <w:t>W</w:t>
      </w:r>
      <w:r w:rsidR="00DA509A" w:rsidRPr="00DE575A">
        <w:rPr>
          <w:rFonts w:ascii="Arial" w:hAnsi="Arial" w:cs="Arial"/>
          <w:sz w:val="19"/>
          <w:szCs w:val="19"/>
        </w:rPr>
        <w:t>ykonałem</w:t>
      </w:r>
      <w:r w:rsidRPr="00DE575A">
        <w:rPr>
          <w:rFonts w:ascii="Arial" w:hAnsi="Arial" w:cs="Arial"/>
          <w:sz w:val="19"/>
          <w:szCs w:val="19"/>
        </w:rPr>
        <w:t xml:space="preserve"> </w:t>
      </w:r>
      <w:r w:rsidR="00DA509A" w:rsidRPr="00DE575A">
        <w:rPr>
          <w:rFonts w:ascii="Arial" w:hAnsi="Arial" w:cs="Arial"/>
          <w:sz w:val="19"/>
          <w:szCs w:val="19"/>
        </w:rPr>
        <w:t xml:space="preserve">(wykonaliśmy) następujące </w:t>
      </w:r>
      <w:r w:rsidR="00623033" w:rsidRPr="00DE575A">
        <w:rPr>
          <w:rFonts w:ascii="Arial" w:hAnsi="Arial" w:cs="Arial"/>
          <w:sz w:val="19"/>
          <w:szCs w:val="19"/>
        </w:rPr>
        <w:t>ROBOTY BUDOWLANE</w:t>
      </w:r>
      <w:r w:rsidR="00DA509A" w:rsidRPr="00DE575A">
        <w:rPr>
          <w:rFonts w:ascii="Arial" w:hAnsi="Arial" w:cs="Arial"/>
          <w:sz w:val="19"/>
          <w:szCs w:val="19"/>
        </w:rPr>
        <w:t>:</w:t>
      </w:r>
    </w:p>
    <w:tbl>
      <w:tblPr>
        <w:tblW w:w="1390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6758"/>
        <w:gridCol w:w="1566"/>
        <w:gridCol w:w="1423"/>
        <w:gridCol w:w="2135"/>
        <w:gridCol w:w="1550"/>
      </w:tblGrid>
      <w:tr w:rsidR="00F13D12" w:rsidRPr="00DE575A" w14:paraId="5A3F35B6" w14:textId="77777777" w:rsidTr="008430DE">
        <w:trPr>
          <w:cantSplit/>
          <w:trHeight w:hRule="exact" w:val="989"/>
          <w:jc w:val="center"/>
        </w:trPr>
        <w:tc>
          <w:tcPr>
            <w:tcW w:w="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B5C0C3" w14:textId="77777777" w:rsidR="00EC6B7B" w:rsidRPr="00DE575A" w:rsidRDefault="00EC6B7B" w:rsidP="00870033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L.p.</w:t>
            </w:r>
          </w:p>
        </w:tc>
        <w:tc>
          <w:tcPr>
            <w:tcW w:w="67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B0EAE1" w14:textId="77777777" w:rsidR="00EC6B7B" w:rsidRPr="00DE575A" w:rsidRDefault="00EC6B7B" w:rsidP="00870033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D2FA51D" w14:textId="77777777" w:rsidR="00EC6B7B" w:rsidRPr="00DE575A" w:rsidRDefault="00F13D12" w:rsidP="00870033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W</w:t>
            </w:r>
            <w:r w:rsidR="00EC6B7B"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 xml:space="preserve">artość robót całej </w:t>
            </w:r>
            <w:proofErr w:type="gramStart"/>
            <w:r w:rsidR="00EC6B7B"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inwestycji  (</w:t>
            </w:r>
            <w:proofErr w:type="gramEnd"/>
            <w:r w:rsidR="00EC6B7B"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zł)</w:t>
            </w:r>
          </w:p>
          <w:p w14:paraId="17DE082E" w14:textId="77777777" w:rsidR="00C46C35" w:rsidRPr="00DE575A" w:rsidRDefault="00C46C35" w:rsidP="00870033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</w:pPr>
          </w:p>
          <w:p w14:paraId="3BEC7A7E" w14:textId="77777777" w:rsidR="00EC6B7B" w:rsidRPr="00DE575A" w:rsidRDefault="00EC6B7B" w:rsidP="00870033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A240CEF" w14:textId="77777777" w:rsidR="00EC6B7B" w:rsidRPr="00DE575A" w:rsidRDefault="00EC6B7B" w:rsidP="00870033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1132DF" w14:textId="77777777" w:rsidR="00EC6B7B" w:rsidRPr="00DE575A" w:rsidRDefault="00EC6B7B" w:rsidP="00870033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Zleceniodawca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2D96D34" w14:textId="77777777" w:rsidR="00EC6B7B" w:rsidRPr="00DE575A" w:rsidRDefault="00EC6B7B" w:rsidP="00870033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Doświadczenie własne /oddane do dyspozycji</w:t>
            </w:r>
          </w:p>
        </w:tc>
      </w:tr>
      <w:tr w:rsidR="00DD29B8" w:rsidRPr="00DE575A" w14:paraId="1DA25399" w14:textId="77777777" w:rsidTr="00FA245F">
        <w:trPr>
          <w:cantSplit/>
          <w:trHeight w:hRule="exact" w:val="658"/>
          <w:jc w:val="center"/>
        </w:trPr>
        <w:tc>
          <w:tcPr>
            <w:tcW w:w="1390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 w:themeFill="background1" w:themeFillShade="F2"/>
            <w:vAlign w:val="center"/>
          </w:tcPr>
          <w:p w14:paraId="3E6401B5" w14:textId="40B8BB82" w:rsidR="00DD29B8" w:rsidRPr="00DE575A" w:rsidRDefault="00D260BC" w:rsidP="00D260BC">
            <w:pPr>
              <w:contextualSpacing/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7D5EDA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 xml:space="preserve">NR 1 </w:t>
            </w:r>
            <w:bookmarkStart w:id="1" w:name="_Hlk158031315"/>
            <w:r w:rsidRPr="007D5EDA">
              <w:rPr>
                <w:rFonts w:ascii="Arial" w:hAnsi="Arial" w:cs="Arial"/>
                <w:b/>
                <w:color w:val="2F5496"/>
                <w:sz w:val="20"/>
                <w:szCs w:val="20"/>
                <w:lang w:eastAsia="en-US"/>
              </w:rPr>
              <w:t>„Rozbudowa drogi gminnej 352085T – ul. Łazy w Nowej Słupi”</w:t>
            </w:r>
            <w:r w:rsidRPr="007D5EDA">
              <w:rPr>
                <w:rFonts w:ascii="Arial" w:hAnsi="Arial" w:cs="Arial"/>
                <w:b/>
                <w:color w:val="44546A" w:themeColor="text2"/>
                <w:sz w:val="20"/>
                <w:szCs w:val="20"/>
              </w:rPr>
              <w:t xml:space="preserve">. </w:t>
            </w:r>
            <w:r w:rsidRPr="007D5EDA">
              <w:rPr>
                <w:rFonts w:ascii="Arial" w:hAnsi="Arial" w:cs="Arial"/>
                <w:b/>
                <w:color w:val="FF0000"/>
                <w:sz w:val="20"/>
                <w:szCs w:val="20"/>
              </w:rPr>
              <w:t>**</w:t>
            </w:r>
            <w:bookmarkEnd w:id="1"/>
          </w:p>
        </w:tc>
      </w:tr>
      <w:tr w:rsidR="00CF3290" w:rsidRPr="00DE575A" w14:paraId="3EECBEAB" w14:textId="77777777" w:rsidTr="008430DE">
        <w:trPr>
          <w:cantSplit/>
          <w:trHeight w:val="4204"/>
          <w:jc w:val="center"/>
        </w:trPr>
        <w:tc>
          <w:tcPr>
            <w:tcW w:w="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5522B5" w14:textId="7B8743F3" w:rsidR="00CF3290" w:rsidRPr="00DE575A" w:rsidRDefault="00CF3290" w:rsidP="006536EE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spacing w:val="4"/>
                <w:sz w:val="19"/>
                <w:szCs w:val="19"/>
              </w:rPr>
              <w:t>1</w:t>
            </w:r>
          </w:p>
        </w:tc>
        <w:tc>
          <w:tcPr>
            <w:tcW w:w="67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C44FC5" w14:textId="1295107A" w:rsidR="00CF3290" w:rsidRPr="00DE575A" w:rsidRDefault="00CF3290" w:rsidP="00CF3290">
            <w:pPr>
              <w:snapToGrid w:val="0"/>
              <w:spacing w:line="276" w:lineRule="auto"/>
              <w:ind w:left="146" w:right="279"/>
              <w:contextualSpacing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DE575A">
              <w:rPr>
                <w:rFonts w:ascii="Arial" w:hAnsi="Arial" w:cs="Arial"/>
                <w:spacing w:val="4"/>
                <w:sz w:val="18"/>
                <w:szCs w:val="18"/>
              </w:rPr>
              <w:t>…………………………………………………………………………………</w:t>
            </w:r>
          </w:p>
          <w:p w14:paraId="79350391" w14:textId="77777777" w:rsidR="00CF3290" w:rsidRPr="00DE575A" w:rsidRDefault="00CF3290" w:rsidP="00CF3290">
            <w:pPr>
              <w:snapToGrid w:val="0"/>
              <w:spacing w:line="276" w:lineRule="auto"/>
              <w:ind w:left="146" w:right="279"/>
              <w:contextualSpacing/>
              <w:rPr>
                <w:rFonts w:ascii="Arial" w:hAnsi="Arial" w:cs="Arial"/>
                <w:spacing w:val="4"/>
                <w:sz w:val="18"/>
                <w:szCs w:val="18"/>
              </w:rPr>
            </w:pPr>
          </w:p>
          <w:p w14:paraId="01D6CB10" w14:textId="25A73ED5" w:rsidR="00CF3290" w:rsidRPr="00DE575A" w:rsidRDefault="00CF3290" w:rsidP="00CF3290">
            <w:pPr>
              <w:pStyle w:val="Bezodstpw"/>
              <w:spacing w:line="276" w:lineRule="auto"/>
              <w:ind w:left="146" w:right="279"/>
              <w:contextualSpacing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DE575A">
              <w:rPr>
                <w:rFonts w:ascii="Arial" w:hAnsi="Arial" w:cs="Arial"/>
                <w:spacing w:val="4"/>
                <w:sz w:val="18"/>
                <w:szCs w:val="18"/>
              </w:rPr>
              <w:t>…………………………………………………………………………………</w:t>
            </w:r>
          </w:p>
          <w:p w14:paraId="2838E22E" w14:textId="77777777" w:rsidR="00CF3290" w:rsidRPr="00DE575A" w:rsidRDefault="00CF3290" w:rsidP="00CF3290">
            <w:pPr>
              <w:pStyle w:val="Bezodstpw"/>
              <w:spacing w:line="276" w:lineRule="auto"/>
              <w:ind w:left="146" w:right="279"/>
              <w:contextualSpacing/>
              <w:jc w:val="both"/>
              <w:rPr>
                <w:rFonts w:ascii="Arial" w:eastAsia="Times New Roman" w:hAnsi="Arial" w:cs="Arial"/>
                <w:b/>
                <w:color w:val="000000" w:themeColor="text1"/>
                <w:spacing w:val="4"/>
                <w:sz w:val="18"/>
                <w:szCs w:val="18"/>
              </w:rPr>
            </w:pPr>
          </w:p>
          <w:p w14:paraId="1C751D9D" w14:textId="1536C0EF" w:rsidR="00ED398F" w:rsidRPr="00714296" w:rsidRDefault="00CF3290" w:rsidP="00714296">
            <w:pPr>
              <w:ind w:left="102" w:right="27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14296">
              <w:rPr>
                <w:rFonts w:ascii="Arial" w:hAnsi="Arial" w:cs="Arial"/>
                <w:b/>
                <w:spacing w:val="4"/>
                <w:sz w:val="18"/>
                <w:szCs w:val="18"/>
              </w:rPr>
              <w:t>W ramach ww. zadania</w:t>
            </w:r>
            <w:r w:rsidR="007F4F19" w:rsidRPr="00714296">
              <w:rPr>
                <w:rFonts w:ascii="Arial" w:hAnsi="Arial" w:cs="Arial"/>
                <w:b/>
                <w:spacing w:val="4"/>
                <w:sz w:val="18"/>
                <w:szCs w:val="18"/>
              </w:rPr>
              <w:t>/zadań</w:t>
            </w:r>
            <w:r w:rsidRPr="00714296">
              <w:rPr>
                <w:rFonts w:ascii="Arial" w:hAnsi="Arial" w:cs="Arial"/>
                <w:b/>
                <w:spacing w:val="4"/>
                <w:sz w:val="18"/>
                <w:szCs w:val="18"/>
              </w:rPr>
              <w:t xml:space="preserve"> </w:t>
            </w:r>
            <w:r w:rsidR="001A6423" w:rsidRPr="00714296">
              <w:rPr>
                <w:rFonts w:ascii="Arial" w:hAnsi="Arial" w:cs="Arial"/>
                <w:b/>
                <w:spacing w:val="4"/>
                <w:sz w:val="18"/>
                <w:szCs w:val="18"/>
              </w:rPr>
              <w:t>zrealizowano</w:t>
            </w:r>
            <w:r w:rsidRPr="00714296">
              <w:rPr>
                <w:rFonts w:ascii="Arial" w:hAnsi="Arial" w:cs="Arial"/>
                <w:b/>
                <w:spacing w:val="4"/>
                <w:sz w:val="18"/>
                <w:szCs w:val="18"/>
              </w:rPr>
              <w:t xml:space="preserve"> r</w:t>
            </w:r>
            <w:r w:rsidRPr="00714296">
              <w:rPr>
                <w:rFonts w:ascii="Arial" w:hAnsi="Arial" w:cs="Arial"/>
                <w:b/>
                <w:sz w:val="18"/>
                <w:szCs w:val="18"/>
              </w:rPr>
              <w:t xml:space="preserve">oboty budowlane polegające </w:t>
            </w:r>
            <w:r w:rsidR="007D483C" w:rsidRPr="00714296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714296">
              <w:rPr>
                <w:rFonts w:ascii="Arial" w:hAnsi="Arial" w:cs="Arial"/>
                <w:b/>
                <w:sz w:val="18"/>
                <w:szCs w:val="18"/>
              </w:rPr>
              <w:t>na wykonani</w:t>
            </w:r>
            <w:r w:rsidR="00ED398F" w:rsidRPr="00714296">
              <w:rPr>
                <w:rFonts w:ascii="Arial" w:hAnsi="Arial" w:cs="Arial"/>
                <w:b/>
                <w:sz w:val="18"/>
                <w:szCs w:val="18"/>
              </w:rPr>
              <w:t>u:</w:t>
            </w:r>
          </w:p>
          <w:p w14:paraId="36583B8F" w14:textId="7D310A1F" w:rsidR="00204C3F" w:rsidRPr="00714296" w:rsidRDefault="00204C3F" w:rsidP="00714296">
            <w:pPr>
              <w:ind w:left="91" w:right="279"/>
              <w:contextualSpacing/>
              <w:jc w:val="both"/>
              <w:rPr>
                <w:rFonts w:ascii="Arial" w:eastAsia="Arial" w:hAnsi="Arial" w:cs="Arial"/>
                <w:i/>
                <w:iCs/>
                <w:sz w:val="18"/>
                <w:szCs w:val="18"/>
                <w:lang w:val="pl"/>
              </w:rPr>
            </w:pPr>
            <w:r w:rsidRPr="00714296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  <w:lang w:val="pl"/>
              </w:rPr>
              <w:t xml:space="preserve">Jednej </w:t>
            </w:r>
            <w:r w:rsidR="00CA61EC" w:rsidRPr="00714296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  <w:lang w:val="pl"/>
              </w:rPr>
              <w:t xml:space="preserve">zakończonej </w:t>
            </w:r>
            <w:r w:rsidRPr="00714296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  <w:lang w:val="pl"/>
              </w:rPr>
              <w:t>roboty budowlanej</w:t>
            </w:r>
            <w:r w:rsidRPr="00714296">
              <w:rPr>
                <w:rFonts w:ascii="Arial" w:eastAsia="Arial" w:hAnsi="Arial" w:cs="Arial"/>
                <w:i/>
                <w:iCs/>
                <w:sz w:val="18"/>
                <w:szCs w:val="18"/>
                <w:lang w:val="pl"/>
              </w:rPr>
              <w:t xml:space="preserve"> polegającej na budowie lub rozbudowie lub przebudowie lub remoncie drogi </w:t>
            </w:r>
            <w:bookmarkStart w:id="2" w:name="_Hlk145419080"/>
            <w:r w:rsidRPr="00714296">
              <w:rPr>
                <w:rFonts w:ascii="Arial" w:eastAsia="Arial" w:hAnsi="Arial" w:cs="Arial"/>
                <w:i/>
                <w:iCs/>
                <w:sz w:val="18"/>
                <w:szCs w:val="18"/>
                <w:lang w:val="pl"/>
              </w:rPr>
              <w:t xml:space="preserve">klasy D lub wyższej o nawierzchni asfaltowej o wartości robót minimum </w:t>
            </w:r>
            <w:r w:rsidR="00502F09" w:rsidRPr="00714296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  <w:lang w:val="pl"/>
              </w:rPr>
              <w:t>1</w:t>
            </w:r>
            <w:r w:rsidRPr="00714296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  <w:lang w:val="pl"/>
              </w:rPr>
              <w:t> 000 000,00 zł brutto,</w:t>
            </w:r>
            <w:bookmarkEnd w:id="2"/>
            <w:r w:rsidRPr="00714296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  <w:lang w:val="pl"/>
              </w:rPr>
              <w:t xml:space="preserve"> </w:t>
            </w:r>
          </w:p>
          <w:p w14:paraId="71F19D50" w14:textId="77777777" w:rsidR="00204C3F" w:rsidRPr="00714296" w:rsidRDefault="00204C3F" w:rsidP="00714296">
            <w:pPr>
              <w:ind w:left="426" w:right="279"/>
              <w:jc w:val="both"/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</w:pPr>
            <w:r w:rsidRPr="00714296">
              <w:rPr>
                <w:rFonts w:ascii="Arial" w:hAnsi="Arial" w:cs="Arial"/>
                <w:i/>
                <w:iCs/>
                <w:sz w:val="18"/>
                <w:szCs w:val="18"/>
              </w:rPr>
              <w:t>LUB</w:t>
            </w:r>
          </w:p>
          <w:p w14:paraId="731BD514" w14:textId="77777777" w:rsidR="00204C3F" w:rsidRPr="00714296" w:rsidRDefault="00204C3F" w:rsidP="00714296">
            <w:pPr>
              <w:ind w:left="91" w:right="279"/>
              <w:contextualSpacing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1429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Dwóch </w:t>
            </w:r>
            <w:r w:rsidR="00CA61EC" w:rsidRPr="0071429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zakończonych </w:t>
            </w:r>
            <w:r w:rsidRPr="0071429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robót budowlanych</w:t>
            </w:r>
            <w:r w:rsidRPr="0071429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polegających na budowie lub rozbudowie lub przebudowie lub remoncie drogi klasy D lub wyższej o nawierzchni asfaltowej o wartości robót minimum </w:t>
            </w:r>
            <w:r w:rsidR="00502F09" w:rsidRPr="0071429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5</w:t>
            </w:r>
            <w:r w:rsidRPr="0071429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00 000,00 zł brutto</w:t>
            </w:r>
            <w:r w:rsidRPr="0071429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każda robota*</w:t>
            </w:r>
          </w:p>
          <w:p w14:paraId="02A7F431" w14:textId="7BB975BE" w:rsidR="00714296" w:rsidRPr="00714296" w:rsidRDefault="00714296" w:rsidP="00714296">
            <w:pPr>
              <w:ind w:right="20"/>
              <w:contextualSpacing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  <w:r w:rsidRPr="0071429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ORAZ</w:t>
            </w:r>
            <w:r w:rsidRPr="00714296">
              <w:rPr>
                <w:i/>
                <w:iCs/>
                <w:sz w:val="20"/>
                <w:szCs w:val="20"/>
                <w:highlight w:val="yellow"/>
              </w:rPr>
              <w:t xml:space="preserve"> </w:t>
            </w:r>
          </w:p>
          <w:p w14:paraId="28215219" w14:textId="5783B578" w:rsidR="00714296" w:rsidRPr="00714296" w:rsidRDefault="00714296" w:rsidP="00714296">
            <w:pPr>
              <w:ind w:left="102" w:right="426"/>
              <w:contextualSpacing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highlight w:val="yellow"/>
              </w:rPr>
            </w:pPr>
            <w:r w:rsidRPr="00714296">
              <w:rPr>
                <w:rFonts w:ascii="Arial" w:hAnsi="Arial" w:cs="Arial"/>
                <w:i/>
                <w:iCs/>
                <w:sz w:val="20"/>
                <w:szCs w:val="20"/>
              </w:rPr>
              <w:t>przebudowy skrzyżowania z drogą klasy G lub Z lub GP lub S lub A wykonanego w ramach powyższych realizacji lub jako oddzielne zadanie*. pn.…………………………………………………………</w:t>
            </w:r>
            <w:proofErr w:type="gramStart"/>
            <w:r w:rsidRPr="00714296">
              <w:rPr>
                <w:rFonts w:ascii="Arial" w:hAnsi="Arial" w:cs="Arial"/>
                <w:i/>
                <w:iCs/>
                <w:sz w:val="20"/>
                <w:szCs w:val="20"/>
              </w:rPr>
              <w:t>…….</w:t>
            </w:r>
            <w:proofErr w:type="gramEnd"/>
            <w:r w:rsidRPr="00714296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57427B" w14:textId="77777777" w:rsidR="00CF3290" w:rsidRPr="00DE575A" w:rsidRDefault="00CF3290" w:rsidP="006536EE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9E2168" w14:textId="77777777" w:rsidR="00CF3290" w:rsidRPr="00DE575A" w:rsidRDefault="00CF3290" w:rsidP="006536EE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745983" w14:textId="77777777" w:rsidR="00CF3290" w:rsidRPr="00DE575A" w:rsidRDefault="00CF3290" w:rsidP="006536EE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69AE269" w14:textId="31046C4A" w:rsidR="00CF3290" w:rsidRPr="00DE575A" w:rsidRDefault="00CF3290" w:rsidP="006536EE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E575A">
              <w:rPr>
                <w:rFonts w:ascii="Arial" w:hAnsi="Arial" w:cs="Arial"/>
                <w:sz w:val="19"/>
                <w:szCs w:val="19"/>
              </w:rPr>
              <w:t xml:space="preserve">Własne/ </w:t>
            </w:r>
            <w:r w:rsidRPr="00DE575A">
              <w:rPr>
                <w:rFonts w:ascii="Arial" w:hAnsi="Arial" w:cs="Arial"/>
                <w:sz w:val="19"/>
                <w:szCs w:val="19"/>
              </w:rPr>
              <w:br/>
              <w:t>oddane do dyspozycji*</w:t>
            </w:r>
          </w:p>
        </w:tc>
      </w:tr>
      <w:tr w:rsidR="003D43D0" w:rsidRPr="00DE575A" w14:paraId="5F633AFA" w14:textId="77777777" w:rsidTr="003D43D0">
        <w:trPr>
          <w:cantSplit/>
          <w:trHeight w:val="929"/>
          <w:jc w:val="center"/>
        </w:trPr>
        <w:tc>
          <w:tcPr>
            <w:tcW w:w="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AF65BB" w14:textId="64211B5F" w:rsidR="003D43D0" w:rsidRPr="00DE575A" w:rsidRDefault="003D43D0" w:rsidP="005A732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lastRenderedPageBreak/>
              <w:t>L.p.</w:t>
            </w:r>
          </w:p>
        </w:tc>
        <w:tc>
          <w:tcPr>
            <w:tcW w:w="67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DEA48D" w14:textId="2F3AD89D" w:rsidR="003D43D0" w:rsidRPr="00DE575A" w:rsidRDefault="003D43D0" w:rsidP="005A732A">
            <w:pPr>
              <w:snapToGrid w:val="0"/>
              <w:spacing w:line="276" w:lineRule="auto"/>
              <w:ind w:left="146" w:right="279"/>
              <w:contextualSpacing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502520" w14:textId="77777777" w:rsidR="003D43D0" w:rsidRPr="00DE575A" w:rsidRDefault="003D43D0" w:rsidP="005A732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 xml:space="preserve">Wartość robót całej </w:t>
            </w:r>
            <w:proofErr w:type="gramStart"/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inwestycji  (</w:t>
            </w:r>
            <w:proofErr w:type="gramEnd"/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zł)</w:t>
            </w:r>
          </w:p>
          <w:p w14:paraId="4D5BAB89" w14:textId="77777777" w:rsidR="003D43D0" w:rsidRPr="00DE575A" w:rsidRDefault="003D43D0" w:rsidP="005A732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D07957" w14:textId="743497A8" w:rsidR="003D43D0" w:rsidRPr="00DE575A" w:rsidRDefault="003D43D0" w:rsidP="005A732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CBDEE3" w14:textId="1A333184" w:rsidR="003D43D0" w:rsidRPr="00DE575A" w:rsidRDefault="003D43D0" w:rsidP="005A732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9"/>
                <w:szCs w:val="19"/>
              </w:rPr>
              <w:t>Zleceniodawca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03293F6" w14:textId="677B0539" w:rsidR="003D43D0" w:rsidRPr="00DE575A" w:rsidRDefault="003D43D0" w:rsidP="005A732A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Doświadczenie własne /oddane do dyspozycji</w:t>
            </w:r>
          </w:p>
        </w:tc>
      </w:tr>
      <w:tr w:rsidR="00DD29B8" w:rsidRPr="00DE575A" w14:paraId="2E2867A1" w14:textId="77777777" w:rsidTr="00DD29B8">
        <w:trPr>
          <w:cantSplit/>
          <w:trHeight w:val="929"/>
          <w:jc w:val="center"/>
        </w:trPr>
        <w:tc>
          <w:tcPr>
            <w:tcW w:w="1390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 w:themeFill="background1" w:themeFillShade="F2"/>
            <w:vAlign w:val="center"/>
          </w:tcPr>
          <w:p w14:paraId="1A28E6BC" w14:textId="494352EC" w:rsidR="00DD29B8" w:rsidRPr="00DE575A" w:rsidRDefault="00D260BC" w:rsidP="00D260BC">
            <w:pPr>
              <w:contextualSpacing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D5EDA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>NR 2</w:t>
            </w:r>
            <w:bookmarkStart w:id="3" w:name="_Hlk157503335"/>
            <w:r w:rsidRPr="007D5EDA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 xml:space="preserve"> </w:t>
            </w:r>
            <w:bookmarkEnd w:id="3"/>
            <w:r w:rsidRPr="007D5EDA">
              <w:rPr>
                <w:rFonts w:ascii="Arial" w:hAnsi="Arial" w:cs="Arial"/>
                <w:b/>
                <w:color w:val="2F5496"/>
                <w:sz w:val="20"/>
                <w:szCs w:val="20"/>
              </w:rPr>
              <w:t xml:space="preserve">„Rozbudowa drogi gminnej wraz z przepustem – Jeleniów – </w:t>
            </w:r>
            <w:r w:rsidR="007E1074">
              <w:rPr>
                <w:rFonts w:ascii="Arial" w:hAnsi="Arial" w:cs="Arial"/>
                <w:b/>
                <w:color w:val="2F5496"/>
                <w:sz w:val="20"/>
                <w:szCs w:val="20"/>
              </w:rPr>
              <w:t>M</w:t>
            </w:r>
            <w:r w:rsidRPr="007D5EDA">
              <w:rPr>
                <w:rFonts w:ascii="Arial" w:hAnsi="Arial" w:cs="Arial"/>
                <w:b/>
                <w:color w:val="2F5496"/>
                <w:sz w:val="20"/>
                <w:szCs w:val="20"/>
              </w:rPr>
              <w:t>ajdan (łącznik)”</w:t>
            </w:r>
            <w:r w:rsidRPr="007D5EDA">
              <w:rPr>
                <w:rFonts w:ascii="Arial" w:hAnsi="Arial" w:cs="Arial"/>
                <w:b/>
                <w:color w:val="44546A" w:themeColor="text2"/>
                <w:sz w:val="20"/>
                <w:szCs w:val="20"/>
              </w:rPr>
              <w:t xml:space="preserve"> </w:t>
            </w:r>
            <w:r w:rsidRPr="007D5EDA">
              <w:rPr>
                <w:rFonts w:ascii="Arial" w:hAnsi="Arial" w:cs="Arial"/>
                <w:b/>
                <w:color w:val="FF0000"/>
                <w:sz w:val="20"/>
                <w:szCs w:val="20"/>
              </w:rPr>
              <w:t>**</w:t>
            </w:r>
          </w:p>
        </w:tc>
      </w:tr>
      <w:tr w:rsidR="00DD29B8" w:rsidRPr="00DE575A" w14:paraId="0287FDFB" w14:textId="77777777" w:rsidTr="008430DE">
        <w:trPr>
          <w:cantSplit/>
          <w:trHeight w:val="4204"/>
          <w:jc w:val="center"/>
        </w:trPr>
        <w:tc>
          <w:tcPr>
            <w:tcW w:w="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1BE508" w14:textId="77777777" w:rsidR="00DD29B8" w:rsidRPr="00DE575A" w:rsidRDefault="00DD29B8" w:rsidP="00DD29B8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67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542B89" w14:textId="77777777" w:rsidR="00DD29B8" w:rsidRPr="00DE575A" w:rsidRDefault="00DD29B8" w:rsidP="00DD29B8">
            <w:pPr>
              <w:snapToGrid w:val="0"/>
              <w:spacing w:line="276" w:lineRule="auto"/>
              <w:ind w:left="146" w:right="279"/>
              <w:contextualSpacing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DE575A">
              <w:rPr>
                <w:rFonts w:ascii="Arial" w:hAnsi="Arial" w:cs="Arial"/>
                <w:spacing w:val="4"/>
                <w:sz w:val="18"/>
                <w:szCs w:val="18"/>
              </w:rPr>
              <w:t>…………………………………………………………………………………</w:t>
            </w:r>
          </w:p>
          <w:p w14:paraId="53171A4F" w14:textId="77777777" w:rsidR="00DD29B8" w:rsidRPr="00DE575A" w:rsidRDefault="00DD29B8" w:rsidP="00DD29B8">
            <w:pPr>
              <w:snapToGrid w:val="0"/>
              <w:spacing w:line="276" w:lineRule="auto"/>
              <w:ind w:left="146" w:right="279"/>
              <w:contextualSpacing/>
              <w:rPr>
                <w:rFonts w:ascii="Arial" w:hAnsi="Arial" w:cs="Arial"/>
                <w:spacing w:val="4"/>
                <w:sz w:val="18"/>
                <w:szCs w:val="18"/>
              </w:rPr>
            </w:pPr>
          </w:p>
          <w:p w14:paraId="385925FC" w14:textId="77777777" w:rsidR="00DD29B8" w:rsidRPr="00DE575A" w:rsidRDefault="00DD29B8" w:rsidP="00DD29B8">
            <w:pPr>
              <w:pStyle w:val="Bezodstpw"/>
              <w:spacing w:line="276" w:lineRule="auto"/>
              <w:ind w:left="146" w:right="279"/>
              <w:contextualSpacing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DE575A">
              <w:rPr>
                <w:rFonts w:ascii="Arial" w:hAnsi="Arial" w:cs="Arial"/>
                <w:spacing w:val="4"/>
                <w:sz w:val="18"/>
                <w:szCs w:val="18"/>
              </w:rPr>
              <w:t>…………………………………………………………………………………</w:t>
            </w:r>
          </w:p>
          <w:p w14:paraId="4F1313DB" w14:textId="77777777" w:rsidR="00DD29B8" w:rsidRPr="00DE575A" w:rsidRDefault="00DD29B8" w:rsidP="00DD29B8">
            <w:pPr>
              <w:pStyle w:val="Bezodstpw"/>
              <w:spacing w:line="276" w:lineRule="auto"/>
              <w:ind w:left="146" w:right="279"/>
              <w:contextualSpacing/>
              <w:jc w:val="both"/>
              <w:rPr>
                <w:rFonts w:ascii="Arial" w:eastAsia="Times New Roman" w:hAnsi="Arial" w:cs="Arial"/>
                <w:b/>
                <w:color w:val="000000" w:themeColor="text1"/>
                <w:spacing w:val="4"/>
                <w:sz w:val="18"/>
                <w:szCs w:val="18"/>
              </w:rPr>
            </w:pPr>
          </w:p>
          <w:p w14:paraId="29ED9433" w14:textId="77777777" w:rsidR="00DD29B8" w:rsidRPr="00DE575A" w:rsidRDefault="00DD29B8" w:rsidP="00DD29B8">
            <w:pPr>
              <w:spacing w:line="360" w:lineRule="auto"/>
              <w:ind w:left="102" w:right="279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575A">
              <w:rPr>
                <w:rFonts w:ascii="Arial" w:hAnsi="Arial" w:cs="Arial"/>
                <w:b/>
                <w:color w:val="000000" w:themeColor="text1"/>
                <w:spacing w:val="4"/>
                <w:sz w:val="18"/>
                <w:szCs w:val="18"/>
              </w:rPr>
              <w:t>W ramach ww. zadania/zadań zrealizowano r</w:t>
            </w:r>
            <w:r w:rsidRPr="00DE575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oboty budowlane polegające </w:t>
            </w:r>
            <w:r w:rsidRPr="00DE575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br/>
              <w:t>na wykonaniu:</w:t>
            </w:r>
          </w:p>
          <w:p w14:paraId="79FA730F" w14:textId="2B6BBBC5" w:rsidR="00204C3F" w:rsidRPr="00DE575A" w:rsidRDefault="00204C3F" w:rsidP="00204C3F">
            <w:pPr>
              <w:spacing w:line="360" w:lineRule="auto"/>
              <w:ind w:left="91" w:right="279"/>
              <w:contextualSpacing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pl"/>
              </w:rPr>
            </w:pPr>
            <w:r w:rsidRPr="00DE575A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val="pl"/>
              </w:rPr>
              <w:t>Jednej</w:t>
            </w:r>
            <w:r w:rsidR="00CA61EC" w:rsidRPr="00DE575A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val="pl"/>
              </w:rPr>
              <w:t xml:space="preserve"> zakończonej</w:t>
            </w:r>
            <w:r w:rsidRPr="00DE575A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val="pl"/>
              </w:rPr>
              <w:t xml:space="preserve"> roboty budowlanej</w:t>
            </w:r>
            <w:r w:rsidRPr="00DE575A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pl"/>
              </w:rPr>
              <w:t xml:space="preserve"> polegającej na budowie lub rozbudowie lub przebudowie lub remoncie drogi klasy D lub wyższej o nawierzchni asfaltowej o wartości robót minimum </w:t>
            </w:r>
            <w:r w:rsidR="00502F09" w:rsidRPr="00DE575A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val="pl"/>
              </w:rPr>
              <w:t>2</w:t>
            </w:r>
            <w:r w:rsidRPr="00DE575A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val="pl"/>
              </w:rPr>
              <w:t xml:space="preserve"> 000 000,00 zł brutto, </w:t>
            </w:r>
          </w:p>
          <w:p w14:paraId="181D08C1" w14:textId="77777777" w:rsidR="00204C3F" w:rsidRPr="00DE575A" w:rsidRDefault="00204C3F" w:rsidP="00204C3F">
            <w:pPr>
              <w:spacing w:line="360" w:lineRule="auto"/>
              <w:ind w:left="426" w:right="279"/>
              <w:jc w:val="both"/>
              <w:rPr>
                <w:rFonts w:ascii="Arial" w:eastAsiaTheme="minorHAnsi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DE575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LUB</w:t>
            </w:r>
          </w:p>
          <w:p w14:paraId="56A0D199" w14:textId="5F0F3647" w:rsidR="00204C3F" w:rsidRPr="00DE575A" w:rsidRDefault="00204C3F" w:rsidP="003D43D0">
            <w:pPr>
              <w:spacing w:line="360" w:lineRule="auto"/>
              <w:ind w:left="91" w:right="279"/>
              <w:contextualSpacing/>
              <w:jc w:val="both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DE575A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Dwóch </w:t>
            </w:r>
            <w:r w:rsidR="00CA61EC" w:rsidRPr="00DE575A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zakończonych </w:t>
            </w:r>
            <w:r w:rsidRPr="00DE575A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robót budowlanych</w:t>
            </w:r>
            <w:r w:rsidRPr="00DE575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polegających na budowie lub rozbudowie lub przebudowie lub remoncie drogi klasy D lub wyższej o nawierzchni asfaltowej </w:t>
            </w:r>
            <w:r w:rsidR="007565A4" w:rsidRPr="00DE575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o wartości</w:t>
            </w:r>
            <w:r w:rsidRPr="00DE575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robót minimum </w:t>
            </w:r>
            <w:r w:rsidR="00502F09" w:rsidRPr="00DE575A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1</w:t>
            </w:r>
            <w:r w:rsidRPr="00DE575A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 000 000,00 zł brutto</w:t>
            </w:r>
            <w:r w:rsidRPr="00DE575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każda robota*</w:t>
            </w:r>
          </w:p>
          <w:p w14:paraId="682E2265" w14:textId="77777777" w:rsidR="00204C3F" w:rsidRPr="00DE575A" w:rsidRDefault="00204C3F" w:rsidP="00DD29B8">
            <w:pPr>
              <w:snapToGrid w:val="0"/>
              <w:spacing w:line="276" w:lineRule="auto"/>
              <w:ind w:left="146" w:right="279"/>
              <w:contextualSpacing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EA6943" w14:textId="77777777" w:rsidR="00DD29B8" w:rsidRPr="00DE575A" w:rsidRDefault="00DD29B8" w:rsidP="00DD29B8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D510BF" w14:textId="77777777" w:rsidR="00DD29B8" w:rsidRPr="00DE575A" w:rsidRDefault="00DD29B8" w:rsidP="00DD29B8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3F04E53" w14:textId="77777777" w:rsidR="00DD29B8" w:rsidRPr="00DE575A" w:rsidRDefault="00DD29B8" w:rsidP="00DD29B8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F97EF2" w14:textId="48037916" w:rsidR="00DD29B8" w:rsidRPr="00DE575A" w:rsidRDefault="00DD29B8" w:rsidP="00DD29B8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E575A">
              <w:rPr>
                <w:rFonts w:ascii="Arial" w:hAnsi="Arial" w:cs="Arial"/>
                <w:sz w:val="19"/>
                <w:szCs w:val="19"/>
              </w:rPr>
              <w:t xml:space="preserve">Własne/ </w:t>
            </w:r>
            <w:r w:rsidRPr="00DE575A">
              <w:rPr>
                <w:rFonts w:ascii="Arial" w:hAnsi="Arial" w:cs="Arial"/>
                <w:sz w:val="19"/>
                <w:szCs w:val="19"/>
              </w:rPr>
              <w:br/>
              <w:t>oddane do dyspozycji*</w:t>
            </w:r>
          </w:p>
        </w:tc>
      </w:tr>
    </w:tbl>
    <w:p w14:paraId="7A77C822" w14:textId="77777777" w:rsidR="00A86A12" w:rsidRPr="00DE575A" w:rsidRDefault="00EC6B7B" w:rsidP="00386AFD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hAnsi="Arial" w:cs="Arial"/>
          <w:sz w:val="19"/>
          <w:szCs w:val="19"/>
        </w:rPr>
      </w:pPr>
      <w:bookmarkStart w:id="4" w:name="_Hlk128737142"/>
      <w:r w:rsidRPr="00DE575A">
        <w:rPr>
          <w:rFonts w:ascii="Arial" w:hAnsi="Arial" w:cs="Arial"/>
          <w:sz w:val="19"/>
          <w:szCs w:val="19"/>
        </w:rPr>
        <w:t xml:space="preserve">*  niepotrzebne skreślić </w:t>
      </w:r>
      <w:r w:rsidR="00424CD6" w:rsidRPr="00DE575A">
        <w:rPr>
          <w:rFonts w:ascii="Arial" w:hAnsi="Arial" w:cs="Arial"/>
          <w:sz w:val="19"/>
          <w:szCs w:val="19"/>
        </w:rPr>
        <w:t xml:space="preserve"> </w:t>
      </w:r>
      <w:r w:rsidRPr="00DE575A">
        <w:rPr>
          <w:rFonts w:ascii="Arial" w:hAnsi="Arial" w:cs="Arial"/>
          <w:sz w:val="19"/>
          <w:szCs w:val="19"/>
        </w:rPr>
        <w:t xml:space="preserve">                         </w:t>
      </w:r>
    </w:p>
    <w:bookmarkEnd w:id="4"/>
    <w:p w14:paraId="524A82FD" w14:textId="13364303" w:rsidR="00A86A12" w:rsidRPr="00DE575A" w:rsidRDefault="007565A4" w:rsidP="007565A4">
      <w:pPr>
        <w:autoSpaceDE w:val="0"/>
        <w:autoSpaceDN w:val="0"/>
        <w:adjustRightInd w:val="0"/>
        <w:spacing w:line="276" w:lineRule="auto"/>
        <w:ind w:firstLine="567"/>
        <w:contextualSpacing/>
        <w:rPr>
          <w:rFonts w:ascii="Arial" w:hAnsi="Arial" w:cs="Arial"/>
          <w:color w:val="000000"/>
          <w:sz w:val="16"/>
          <w:szCs w:val="16"/>
          <w:lang w:eastAsia="en-US"/>
        </w:rPr>
      </w:pPr>
      <w:r w:rsidRPr="00DE575A">
        <w:rPr>
          <w:rFonts w:ascii="Arial" w:hAnsi="Arial" w:cs="Arial"/>
          <w:sz w:val="19"/>
          <w:szCs w:val="19"/>
        </w:rPr>
        <w:t xml:space="preserve">** wypełnić </w:t>
      </w:r>
      <w:r w:rsidR="00673F38" w:rsidRPr="00DE575A">
        <w:rPr>
          <w:rFonts w:ascii="Arial" w:hAnsi="Arial" w:cs="Arial"/>
          <w:sz w:val="19"/>
          <w:szCs w:val="19"/>
        </w:rPr>
        <w:t>dla części,</w:t>
      </w:r>
      <w:r w:rsidRPr="00DE575A">
        <w:rPr>
          <w:rFonts w:ascii="Arial" w:hAnsi="Arial" w:cs="Arial"/>
          <w:sz w:val="19"/>
          <w:szCs w:val="19"/>
        </w:rPr>
        <w:t xml:space="preserve"> na któr</w:t>
      </w:r>
      <w:r w:rsidR="00673F38" w:rsidRPr="00DE575A">
        <w:rPr>
          <w:rFonts w:ascii="Arial" w:hAnsi="Arial" w:cs="Arial"/>
          <w:sz w:val="19"/>
          <w:szCs w:val="19"/>
        </w:rPr>
        <w:t>ą</w:t>
      </w:r>
      <w:r w:rsidRPr="00DE575A">
        <w:rPr>
          <w:rFonts w:ascii="Arial" w:hAnsi="Arial" w:cs="Arial"/>
          <w:sz w:val="19"/>
          <w:szCs w:val="19"/>
        </w:rPr>
        <w:t xml:space="preserve"> wykonawca składa ofertę.</w:t>
      </w:r>
      <w:r w:rsidRPr="00DE575A">
        <w:rPr>
          <w:rFonts w:ascii="Arial" w:hAnsi="Arial" w:cs="Arial"/>
          <w:color w:val="000000"/>
          <w:sz w:val="16"/>
          <w:szCs w:val="16"/>
          <w:lang w:eastAsia="en-US"/>
        </w:rPr>
        <w:tab/>
      </w:r>
    </w:p>
    <w:p w14:paraId="1980681F" w14:textId="77777777" w:rsidR="007565A4" w:rsidRPr="00DE575A" w:rsidRDefault="007565A4" w:rsidP="00A86A12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sz w:val="19"/>
          <w:szCs w:val="19"/>
        </w:rPr>
      </w:pPr>
    </w:p>
    <w:p w14:paraId="19784BC3" w14:textId="77777777" w:rsidR="00DD29B8" w:rsidRPr="00DE575A" w:rsidRDefault="00DD29B8" w:rsidP="00DD29B8">
      <w:pPr>
        <w:ind w:left="426" w:right="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DE575A">
        <w:rPr>
          <w:rFonts w:ascii="Arial" w:hAnsi="Arial" w:cs="Arial"/>
          <w:sz w:val="20"/>
          <w:szCs w:val="20"/>
          <w:lang w:eastAsia="en-US"/>
        </w:rPr>
        <w:t>Jeżeli dokumenty potwierdzające spełnianie warunków będą określały wartość w walucie obcej, to Zamawiający przeliczy tą wartość na PLN wg średniego kursu NBP na dzień, do którego określona wartość się odnosi.</w:t>
      </w:r>
    </w:p>
    <w:p w14:paraId="22655C28" w14:textId="77777777" w:rsidR="00A86A12" w:rsidRDefault="00A86A12" w:rsidP="00A86A12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sz w:val="19"/>
          <w:szCs w:val="19"/>
        </w:rPr>
      </w:pPr>
    </w:p>
    <w:sectPr w:rsidR="00A86A12" w:rsidSect="00463B34">
      <w:headerReference w:type="default" r:id="rId7"/>
      <w:footerReference w:type="even" r:id="rId8"/>
      <w:footerReference w:type="default" r:id="rId9"/>
      <w:pgSz w:w="16838" w:h="11906" w:orient="landscape"/>
      <w:pgMar w:top="709" w:right="1134" w:bottom="709" w:left="1134" w:header="284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2C428" w14:textId="77777777" w:rsidR="00B02461" w:rsidRDefault="00B02461">
      <w:r>
        <w:separator/>
      </w:r>
    </w:p>
  </w:endnote>
  <w:endnote w:type="continuationSeparator" w:id="0">
    <w:p w14:paraId="20796C24" w14:textId="77777777" w:rsidR="00B02461" w:rsidRDefault="00B0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FA9A7" w14:textId="77777777" w:rsidR="003D6047" w:rsidRDefault="003D6047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3C5159" w14:textId="77777777" w:rsidR="003D6047" w:rsidRDefault="003D6047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74AB" w14:textId="77777777" w:rsidR="003F63F4" w:rsidRDefault="003F63F4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14:paraId="46E7A72D" w14:textId="77777777" w:rsidR="003F63F4" w:rsidRPr="000B6691" w:rsidRDefault="003F63F4" w:rsidP="003F63F4">
    <w:pPr>
      <w:spacing w:line="360" w:lineRule="auto"/>
      <w:ind w:left="9781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</w:t>
    </w:r>
    <w:proofErr w:type="gramStart"/>
    <w:r w:rsidRPr="005439BC">
      <w:rPr>
        <w:rFonts w:ascii="Cambria" w:hAnsi="Cambria" w:cs="Arial"/>
        <w:i/>
        <w:sz w:val="16"/>
        <w:szCs w:val="16"/>
      </w:rPr>
      <w:t>podpisać  kwalifikowanym</w:t>
    </w:r>
    <w:proofErr w:type="gramEnd"/>
    <w:r w:rsidRPr="005439BC">
      <w:rPr>
        <w:rFonts w:ascii="Cambria" w:hAnsi="Cambria" w:cs="Arial"/>
        <w:i/>
        <w:sz w:val="16"/>
        <w:szCs w:val="16"/>
      </w:rPr>
      <w:t xml:space="preserve">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  <w:p w14:paraId="40054822" w14:textId="77777777" w:rsidR="003D6047" w:rsidRDefault="003D6047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CA6E" w14:textId="77777777" w:rsidR="00B02461" w:rsidRDefault="00B02461">
      <w:r>
        <w:separator/>
      </w:r>
    </w:p>
  </w:footnote>
  <w:footnote w:type="continuationSeparator" w:id="0">
    <w:p w14:paraId="4D615612" w14:textId="77777777" w:rsidR="00B02461" w:rsidRDefault="00B02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D732" w14:textId="77777777" w:rsidR="00837364" w:rsidRDefault="00837364" w:rsidP="00837364">
    <w:pPr>
      <w:pStyle w:val="Nagwek"/>
      <w:rPr>
        <w:rFonts w:ascii="Cambria" w:hAnsi="Cambria"/>
        <w:sz w:val="20"/>
        <w:szCs w:val="20"/>
      </w:rPr>
    </w:pPr>
    <w:bookmarkStart w:id="5" w:name="_Hlk530999942"/>
    <w:bookmarkStart w:id="6" w:name="_Hlk530999941"/>
    <w:bookmarkStart w:id="7" w:name="_Hlk530999928"/>
    <w:bookmarkStart w:id="8" w:name="_Hlk530999927"/>
    <w:bookmarkStart w:id="9" w:name="_Hlk530999824"/>
  </w:p>
  <w:p w14:paraId="75DF9578" w14:textId="724F551F" w:rsidR="00837364" w:rsidRPr="002C0A1F" w:rsidRDefault="00837364" w:rsidP="00837364">
    <w:pPr>
      <w:pStyle w:val="Nagwek"/>
      <w:pBdr>
        <w:bottom w:val="single" w:sz="4" w:space="1" w:color="auto"/>
        <w:between w:val="single" w:sz="4" w:space="1" w:color="4F81BD"/>
      </w:pBdr>
      <w:rPr>
        <w:rFonts w:ascii="Arial" w:hAnsi="Arial" w:cs="Arial"/>
        <w:color w:val="000000" w:themeColor="text1"/>
        <w:sz w:val="18"/>
        <w:szCs w:val="18"/>
        <w:lang w:val="pl-PL" w:eastAsia="ar-SA"/>
      </w:rPr>
    </w:pPr>
    <w:r w:rsidRPr="002C0A1F">
      <w:rPr>
        <w:rFonts w:ascii="Arial" w:hAnsi="Arial" w:cs="Arial"/>
        <w:color w:val="000000" w:themeColor="text1"/>
        <w:sz w:val="20"/>
        <w:szCs w:val="20"/>
        <w:lang w:val="pl-PL"/>
      </w:rPr>
      <w:t>Nr referencyjny:</w:t>
    </w:r>
    <w:r w:rsidRPr="002C0A1F">
      <w:rPr>
        <w:rFonts w:ascii="Arial" w:hAnsi="Arial" w:cs="Arial"/>
        <w:color w:val="000000" w:themeColor="text1"/>
        <w:sz w:val="20"/>
        <w:szCs w:val="20"/>
      </w:rPr>
      <w:t xml:space="preserve"> </w:t>
    </w:r>
    <w:bookmarkEnd w:id="5"/>
    <w:bookmarkEnd w:id="6"/>
    <w:bookmarkEnd w:id="7"/>
    <w:bookmarkEnd w:id="8"/>
    <w:bookmarkEnd w:id="9"/>
    <w:r w:rsidRPr="002C0A1F">
      <w:rPr>
        <w:rFonts w:ascii="Arial" w:hAnsi="Arial" w:cs="Arial"/>
        <w:bCs/>
        <w:iCs/>
        <w:color w:val="000000" w:themeColor="text1"/>
        <w:sz w:val="20"/>
        <w:szCs w:val="20"/>
        <w:lang w:val="pl-PL" w:eastAsia="ar-SA"/>
      </w:rPr>
      <w:t>RGI.ZP.271</w:t>
    </w:r>
    <w:r w:rsidR="00926F70" w:rsidRPr="002C0A1F">
      <w:rPr>
        <w:rFonts w:ascii="Arial" w:hAnsi="Arial" w:cs="Arial"/>
        <w:bCs/>
        <w:iCs/>
        <w:color w:val="000000" w:themeColor="text1"/>
        <w:sz w:val="20"/>
        <w:szCs w:val="20"/>
        <w:lang w:val="pl-PL" w:eastAsia="ar-SA"/>
      </w:rPr>
      <w:t>.</w:t>
    </w:r>
    <w:r w:rsidR="00D260BC">
      <w:rPr>
        <w:rFonts w:ascii="Arial" w:hAnsi="Arial" w:cs="Arial"/>
        <w:bCs/>
        <w:iCs/>
        <w:color w:val="000000" w:themeColor="text1"/>
        <w:sz w:val="20"/>
        <w:szCs w:val="20"/>
        <w:lang w:val="pl-PL" w:eastAsia="ar-SA"/>
      </w:rPr>
      <w:t>4</w:t>
    </w:r>
    <w:r w:rsidR="00926F70" w:rsidRPr="002C0A1F">
      <w:rPr>
        <w:rFonts w:ascii="Arial" w:hAnsi="Arial" w:cs="Arial"/>
        <w:bCs/>
        <w:iCs/>
        <w:color w:val="000000" w:themeColor="text1"/>
        <w:sz w:val="20"/>
        <w:szCs w:val="20"/>
        <w:lang w:val="pl-PL" w:eastAsia="ar-SA"/>
      </w:rPr>
      <w:t>.</w:t>
    </w:r>
    <w:r w:rsidRPr="002C0A1F">
      <w:rPr>
        <w:rFonts w:ascii="Arial" w:hAnsi="Arial" w:cs="Arial"/>
        <w:bCs/>
        <w:iCs/>
        <w:color w:val="000000" w:themeColor="text1"/>
        <w:sz w:val="20"/>
        <w:szCs w:val="20"/>
        <w:lang w:val="pl-PL" w:eastAsia="ar-SA"/>
      </w:rPr>
      <w:t>202</w:t>
    </w:r>
    <w:r w:rsidR="00D260BC">
      <w:rPr>
        <w:rFonts w:ascii="Arial" w:hAnsi="Arial" w:cs="Arial"/>
        <w:bCs/>
        <w:iCs/>
        <w:color w:val="000000" w:themeColor="text1"/>
        <w:sz w:val="20"/>
        <w:szCs w:val="20"/>
        <w:lang w:val="pl-PL" w:eastAsia="ar-SA"/>
      </w:rPr>
      <w:t>6</w:t>
    </w:r>
  </w:p>
  <w:p w14:paraId="1D76039F" w14:textId="77777777" w:rsidR="003C5CBA" w:rsidRPr="00837364" w:rsidRDefault="003C5CBA" w:rsidP="008373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mbr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8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9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65E7726"/>
    <w:multiLevelType w:val="hybridMultilevel"/>
    <w:tmpl w:val="EBB898FE"/>
    <w:lvl w:ilvl="0" w:tplc="F1B2DF74">
      <w:numFmt w:val="bullet"/>
      <w:lvlText w:val="-"/>
      <w:lvlJc w:val="left"/>
      <w:pPr>
        <w:ind w:left="786" w:hanging="360"/>
      </w:pPr>
      <w:rPr>
        <w:rFonts w:ascii="Arial" w:eastAsia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1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5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7" w15:restartNumberingAfterBreak="0">
    <w:nsid w:val="539F4D97"/>
    <w:multiLevelType w:val="hybridMultilevel"/>
    <w:tmpl w:val="91BEA1C6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13D64842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3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603557">
    <w:abstractNumId w:val="35"/>
  </w:num>
  <w:num w:numId="2" w16cid:durableId="1422028505">
    <w:abstractNumId w:val="41"/>
  </w:num>
  <w:num w:numId="3" w16cid:durableId="1511792622">
    <w:abstractNumId w:val="29"/>
  </w:num>
  <w:num w:numId="4" w16cid:durableId="1319964678">
    <w:abstractNumId w:val="25"/>
  </w:num>
  <w:num w:numId="5" w16cid:durableId="1895966309">
    <w:abstractNumId w:val="19"/>
  </w:num>
  <w:num w:numId="6" w16cid:durableId="1511993462">
    <w:abstractNumId w:val="32"/>
  </w:num>
  <w:num w:numId="7" w16cid:durableId="2085183884">
    <w:abstractNumId w:val="36"/>
  </w:num>
  <w:num w:numId="8" w16cid:durableId="316229244">
    <w:abstractNumId w:val="23"/>
  </w:num>
  <w:num w:numId="9" w16cid:durableId="1030959760">
    <w:abstractNumId w:val="48"/>
  </w:num>
  <w:num w:numId="10" w16cid:durableId="851257403">
    <w:abstractNumId w:val="53"/>
  </w:num>
  <w:num w:numId="11" w16cid:durableId="1619022595">
    <w:abstractNumId w:val="20"/>
  </w:num>
  <w:num w:numId="12" w16cid:durableId="137112054">
    <w:abstractNumId w:val="51"/>
  </w:num>
  <w:num w:numId="13" w16cid:durableId="1564297248">
    <w:abstractNumId w:val="52"/>
  </w:num>
  <w:num w:numId="14" w16cid:durableId="1486706715">
    <w:abstractNumId w:val="13"/>
  </w:num>
  <w:num w:numId="15" w16cid:durableId="1734354908">
    <w:abstractNumId w:val="26"/>
  </w:num>
  <w:num w:numId="16" w16cid:durableId="1740901827">
    <w:abstractNumId w:val="31"/>
  </w:num>
  <w:num w:numId="17" w16cid:durableId="1541817923">
    <w:abstractNumId w:val="47"/>
  </w:num>
  <w:num w:numId="18" w16cid:durableId="1466508999">
    <w:abstractNumId w:val="22"/>
  </w:num>
  <w:num w:numId="19" w16cid:durableId="611858514">
    <w:abstractNumId w:val="14"/>
  </w:num>
  <w:num w:numId="20" w16cid:durableId="360322156">
    <w:abstractNumId w:val="17"/>
  </w:num>
  <w:num w:numId="21" w16cid:durableId="1533955066">
    <w:abstractNumId w:val="42"/>
  </w:num>
  <w:num w:numId="22" w16cid:durableId="1284382868">
    <w:abstractNumId w:val="18"/>
  </w:num>
  <w:num w:numId="23" w16cid:durableId="871266274">
    <w:abstractNumId w:val="46"/>
  </w:num>
  <w:num w:numId="24" w16cid:durableId="1883639520">
    <w:abstractNumId w:val="44"/>
  </w:num>
  <w:num w:numId="25" w16cid:durableId="882519436">
    <w:abstractNumId w:val="21"/>
  </w:num>
  <w:num w:numId="26" w16cid:durableId="356006626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64356879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30250021">
    <w:abstractNumId w:val="3"/>
  </w:num>
  <w:num w:numId="29" w16cid:durableId="1298142088">
    <w:abstractNumId w:val="9"/>
  </w:num>
  <w:num w:numId="30" w16cid:durableId="822700990">
    <w:abstractNumId w:val="2"/>
  </w:num>
  <w:num w:numId="31" w16cid:durableId="1168327168">
    <w:abstractNumId w:val="40"/>
  </w:num>
  <w:num w:numId="32" w16cid:durableId="2035570791">
    <w:abstractNumId w:val="12"/>
  </w:num>
  <w:num w:numId="33" w16cid:durableId="565842890">
    <w:abstractNumId w:val="27"/>
  </w:num>
  <w:num w:numId="34" w16cid:durableId="1720937129">
    <w:abstractNumId w:val="43"/>
  </w:num>
  <w:num w:numId="35" w16cid:durableId="1917084602">
    <w:abstractNumId w:val="16"/>
  </w:num>
  <w:num w:numId="36" w16cid:durableId="1224214789">
    <w:abstractNumId w:val="50"/>
  </w:num>
  <w:num w:numId="37" w16cid:durableId="1301421460">
    <w:abstractNumId w:val="15"/>
  </w:num>
  <w:num w:numId="38" w16cid:durableId="1940134239">
    <w:abstractNumId w:val="10"/>
  </w:num>
  <w:num w:numId="39" w16cid:durableId="1166702915">
    <w:abstractNumId w:val="24"/>
  </w:num>
  <w:num w:numId="40" w16cid:durableId="332535740">
    <w:abstractNumId w:val="38"/>
  </w:num>
  <w:num w:numId="41" w16cid:durableId="108357282">
    <w:abstractNumId w:val="33"/>
  </w:num>
  <w:num w:numId="42" w16cid:durableId="7806886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99266255">
    <w:abstractNumId w:val="37"/>
  </w:num>
  <w:num w:numId="44" w16cid:durableId="295839463">
    <w:abstractNumId w:val="28"/>
  </w:num>
  <w:num w:numId="45" w16cid:durableId="780145961">
    <w:abstractNumId w:val="6"/>
  </w:num>
  <w:num w:numId="46" w16cid:durableId="745302922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1D8C"/>
    <w:rsid w:val="0000234F"/>
    <w:rsid w:val="0000347E"/>
    <w:rsid w:val="00005154"/>
    <w:rsid w:val="000056E2"/>
    <w:rsid w:val="000065EB"/>
    <w:rsid w:val="000066DD"/>
    <w:rsid w:val="00006898"/>
    <w:rsid w:val="00006D71"/>
    <w:rsid w:val="000135B2"/>
    <w:rsid w:val="00022772"/>
    <w:rsid w:val="000231AC"/>
    <w:rsid w:val="000239D4"/>
    <w:rsid w:val="00023F47"/>
    <w:rsid w:val="00025659"/>
    <w:rsid w:val="00026E3B"/>
    <w:rsid w:val="00027CE9"/>
    <w:rsid w:val="000336AE"/>
    <w:rsid w:val="00033E37"/>
    <w:rsid w:val="00034A3B"/>
    <w:rsid w:val="0003703F"/>
    <w:rsid w:val="000379F7"/>
    <w:rsid w:val="00041617"/>
    <w:rsid w:val="00042263"/>
    <w:rsid w:val="00042B17"/>
    <w:rsid w:val="00044B6B"/>
    <w:rsid w:val="00047EF2"/>
    <w:rsid w:val="00051C40"/>
    <w:rsid w:val="00054BF5"/>
    <w:rsid w:val="00055851"/>
    <w:rsid w:val="00061F88"/>
    <w:rsid w:val="00063849"/>
    <w:rsid w:val="00066AD2"/>
    <w:rsid w:val="000675E7"/>
    <w:rsid w:val="00070743"/>
    <w:rsid w:val="000726CE"/>
    <w:rsid w:val="00075847"/>
    <w:rsid w:val="00077F9C"/>
    <w:rsid w:val="00080B7D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5169"/>
    <w:rsid w:val="000A660B"/>
    <w:rsid w:val="000A6861"/>
    <w:rsid w:val="000B035C"/>
    <w:rsid w:val="000B0B94"/>
    <w:rsid w:val="000B0FF6"/>
    <w:rsid w:val="000B15BA"/>
    <w:rsid w:val="000B2EE7"/>
    <w:rsid w:val="000B37AC"/>
    <w:rsid w:val="000B4C54"/>
    <w:rsid w:val="000B76A6"/>
    <w:rsid w:val="000C0594"/>
    <w:rsid w:val="000C0A74"/>
    <w:rsid w:val="000C0C18"/>
    <w:rsid w:val="000C152C"/>
    <w:rsid w:val="000C1FE3"/>
    <w:rsid w:val="000C237A"/>
    <w:rsid w:val="000C352A"/>
    <w:rsid w:val="000C3646"/>
    <w:rsid w:val="000D40FD"/>
    <w:rsid w:val="000D785A"/>
    <w:rsid w:val="000E05B9"/>
    <w:rsid w:val="000E4E2A"/>
    <w:rsid w:val="000E7F53"/>
    <w:rsid w:val="0010294D"/>
    <w:rsid w:val="00102A85"/>
    <w:rsid w:val="00102C0C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4D4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2998"/>
    <w:rsid w:val="0017359A"/>
    <w:rsid w:val="0017416A"/>
    <w:rsid w:val="00174344"/>
    <w:rsid w:val="0017467C"/>
    <w:rsid w:val="00174687"/>
    <w:rsid w:val="001816EE"/>
    <w:rsid w:val="00183B54"/>
    <w:rsid w:val="001866AD"/>
    <w:rsid w:val="00191FF7"/>
    <w:rsid w:val="00192C7B"/>
    <w:rsid w:val="00193C1C"/>
    <w:rsid w:val="00194CF3"/>
    <w:rsid w:val="00197122"/>
    <w:rsid w:val="001979DB"/>
    <w:rsid w:val="001A4C70"/>
    <w:rsid w:val="001A5611"/>
    <w:rsid w:val="001A6423"/>
    <w:rsid w:val="001B000A"/>
    <w:rsid w:val="001B2B91"/>
    <w:rsid w:val="001B3135"/>
    <w:rsid w:val="001B40F6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1F7A9D"/>
    <w:rsid w:val="002013CA"/>
    <w:rsid w:val="00204600"/>
    <w:rsid w:val="00204C3F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0D6"/>
    <w:rsid w:val="00225324"/>
    <w:rsid w:val="00225EDF"/>
    <w:rsid w:val="00227E39"/>
    <w:rsid w:val="00233770"/>
    <w:rsid w:val="00241C6C"/>
    <w:rsid w:val="002447F6"/>
    <w:rsid w:val="00246A11"/>
    <w:rsid w:val="002502BE"/>
    <w:rsid w:val="00252051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814D4"/>
    <w:rsid w:val="002837ED"/>
    <w:rsid w:val="00283E85"/>
    <w:rsid w:val="00287E8F"/>
    <w:rsid w:val="0029492E"/>
    <w:rsid w:val="002953C0"/>
    <w:rsid w:val="002A2237"/>
    <w:rsid w:val="002A2640"/>
    <w:rsid w:val="002A4CEF"/>
    <w:rsid w:val="002A5876"/>
    <w:rsid w:val="002A7F4E"/>
    <w:rsid w:val="002B45A3"/>
    <w:rsid w:val="002B6740"/>
    <w:rsid w:val="002C0A1F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4118"/>
    <w:rsid w:val="002F0291"/>
    <w:rsid w:val="002F16D6"/>
    <w:rsid w:val="002F26C4"/>
    <w:rsid w:val="002F5A32"/>
    <w:rsid w:val="002F79CA"/>
    <w:rsid w:val="00302515"/>
    <w:rsid w:val="00302B07"/>
    <w:rsid w:val="003062AC"/>
    <w:rsid w:val="00310A34"/>
    <w:rsid w:val="0031370D"/>
    <w:rsid w:val="00313888"/>
    <w:rsid w:val="00315240"/>
    <w:rsid w:val="00317545"/>
    <w:rsid w:val="0032032A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24C5"/>
    <w:rsid w:val="00352ED2"/>
    <w:rsid w:val="00353E34"/>
    <w:rsid w:val="00354735"/>
    <w:rsid w:val="003548BD"/>
    <w:rsid w:val="003600E2"/>
    <w:rsid w:val="003609DD"/>
    <w:rsid w:val="00362C90"/>
    <w:rsid w:val="00364AEE"/>
    <w:rsid w:val="00365834"/>
    <w:rsid w:val="00366630"/>
    <w:rsid w:val="00366F45"/>
    <w:rsid w:val="00367880"/>
    <w:rsid w:val="00367A44"/>
    <w:rsid w:val="00380353"/>
    <w:rsid w:val="003809D8"/>
    <w:rsid w:val="00382285"/>
    <w:rsid w:val="00382504"/>
    <w:rsid w:val="00382809"/>
    <w:rsid w:val="00383D3C"/>
    <w:rsid w:val="00386AFD"/>
    <w:rsid w:val="00386C8E"/>
    <w:rsid w:val="00387243"/>
    <w:rsid w:val="00392791"/>
    <w:rsid w:val="00392B0F"/>
    <w:rsid w:val="00392B43"/>
    <w:rsid w:val="00392F4F"/>
    <w:rsid w:val="00394CB7"/>
    <w:rsid w:val="00396AE5"/>
    <w:rsid w:val="00397165"/>
    <w:rsid w:val="003A09C4"/>
    <w:rsid w:val="003A1A6D"/>
    <w:rsid w:val="003A21AC"/>
    <w:rsid w:val="003A2551"/>
    <w:rsid w:val="003A41B1"/>
    <w:rsid w:val="003A4DC1"/>
    <w:rsid w:val="003A5A9D"/>
    <w:rsid w:val="003A5E55"/>
    <w:rsid w:val="003B13A9"/>
    <w:rsid w:val="003B4391"/>
    <w:rsid w:val="003B6F73"/>
    <w:rsid w:val="003C0302"/>
    <w:rsid w:val="003C2515"/>
    <w:rsid w:val="003C3A40"/>
    <w:rsid w:val="003C48F1"/>
    <w:rsid w:val="003C4B19"/>
    <w:rsid w:val="003C5CBA"/>
    <w:rsid w:val="003C659A"/>
    <w:rsid w:val="003C65ED"/>
    <w:rsid w:val="003C7514"/>
    <w:rsid w:val="003D1ED1"/>
    <w:rsid w:val="003D3BC9"/>
    <w:rsid w:val="003D43D0"/>
    <w:rsid w:val="003D4FCB"/>
    <w:rsid w:val="003D6047"/>
    <w:rsid w:val="003D716D"/>
    <w:rsid w:val="003E464A"/>
    <w:rsid w:val="003E719D"/>
    <w:rsid w:val="003F0669"/>
    <w:rsid w:val="003F3E9E"/>
    <w:rsid w:val="003F49E2"/>
    <w:rsid w:val="003F503B"/>
    <w:rsid w:val="003F5826"/>
    <w:rsid w:val="003F60D2"/>
    <w:rsid w:val="003F63F4"/>
    <w:rsid w:val="00400735"/>
    <w:rsid w:val="00404595"/>
    <w:rsid w:val="00405505"/>
    <w:rsid w:val="004078E2"/>
    <w:rsid w:val="00410D38"/>
    <w:rsid w:val="0041331B"/>
    <w:rsid w:val="00414CF9"/>
    <w:rsid w:val="00420580"/>
    <w:rsid w:val="00422FC5"/>
    <w:rsid w:val="00423457"/>
    <w:rsid w:val="004245B7"/>
    <w:rsid w:val="00424CD6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60E98"/>
    <w:rsid w:val="00460EBC"/>
    <w:rsid w:val="004617BB"/>
    <w:rsid w:val="00462A4F"/>
    <w:rsid w:val="004630E7"/>
    <w:rsid w:val="00463418"/>
    <w:rsid w:val="004639B5"/>
    <w:rsid w:val="00463B34"/>
    <w:rsid w:val="0047062C"/>
    <w:rsid w:val="00476267"/>
    <w:rsid w:val="00477ADD"/>
    <w:rsid w:val="00480630"/>
    <w:rsid w:val="00480774"/>
    <w:rsid w:val="004825FF"/>
    <w:rsid w:val="00483B12"/>
    <w:rsid w:val="00485B52"/>
    <w:rsid w:val="00485F6B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4C9E"/>
    <w:rsid w:val="004D4CCE"/>
    <w:rsid w:val="004D63E9"/>
    <w:rsid w:val="004E3410"/>
    <w:rsid w:val="004E4827"/>
    <w:rsid w:val="004E5DD6"/>
    <w:rsid w:val="004E6D1D"/>
    <w:rsid w:val="004E7F7A"/>
    <w:rsid w:val="004F0638"/>
    <w:rsid w:val="004F1DB6"/>
    <w:rsid w:val="004F31B5"/>
    <w:rsid w:val="004F4AC8"/>
    <w:rsid w:val="004F6A43"/>
    <w:rsid w:val="00502F09"/>
    <w:rsid w:val="005038D7"/>
    <w:rsid w:val="00510327"/>
    <w:rsid w:val="00510EBE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A6D"/>
    <w:rsid w:val="00525865"/>
    <w:rsid w:val="005327E3"/>
    <w:rsid w:val="00532D41"/>
    <w:rsid w:val="00532DC9"/>
    <w:rsid w:val="00534E6E"/>
    <w:rsid w:val="00535B3B"/>
    <w:rsid w:val="0054161F"/>
    <w:rsid w:val="00541932"/>
    <w:rsid w:val="00545BD7"/>
    <w:rsid w:val="00546030"/>
    <w:rsid w:val="00546BDE"/>
    <w:rsid w:val="00546FE9"/>
    <w:rsid w:val="0055188B"/>
    <w:rsid w:val="005522C9"/>
    <w:rsid w:val="00552CB7"/>
    <w:rsid w:val="00556C2D"/>
    <w:rsid w:val="00556FD6"/>
    <w:rsid w:val="005578DF"/>
    <w:rsid w:val="00560C4D"/>
    <w:rsid w:val="00562ABE"/>
    <w:rsid w:val="00563C92"/>
    <w:rsid w:val="00564049"/>
    <w:rsid w:val="00564D27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018"/>
    <w:rsid w:val="00596C55"/>
    <w:rsid w:val="005A1915"/>
    <w:rsid w:val="005A2576"/>
    <w:rsid w:val="005A3AF6"/>
    <w:rsid w:val="005A4EF6"/>
    <w:rsid w:val="005A732A"/>
    <w:rsid w:val="005A7D9C"/>
    <w:rsid w:val="005B588A"/>
    <w:rsid w:val="005C02F8"/>
    <w:rsid w:val="005C13F5"/>
    <w:rsid w:val="005C1C2E"/>
    <w:rsid w:val="005C2B74"/>
    <w:rsid w:val="005C52B4"/>
    <w:rsid w:val="005C74D9"/>
    <w:rsid w:val="005D088B"/>
    <w:rsid w:val="005D3855"/>
    <w:rsid w:val="005D3E53"/>
    <w:rsid w:val="005D49B2"/>
    <w:rsid w:val="005E109B"/>
    <w:rsid w:val="005E25BB"/>
    <w:rsid w:val="005E3921"/>
    <w:rsid w:val="005E79D7"/>
    <w:rsid w:val="005F248D"/>
    <w:rsid w:val="005F3C52"/>
    <w:rsid w:val="005F51FC"/>
    <w:rsid w:val="005F53FF"/>
    <w:rsid w:val="005F6EDA"/>
    <w:rsid w:val="005F73BE"/>
    <w:rsid w:val="00600EB7"/>
    <w:rsid w:val="00601FA4"/>
    <w:rsid w:val="006042A2"/>
    <w:rsid w:val="0060659D"/>
    <w:rsid w:val="00606915"/>
    <w:rsid w:val="00607529"/>
    <w:rsid w:val="00607E94"/>
    <w:rsid w:val="00623033"/>
    <w:rsid w:val="006230E3"/>
    <w:rsid w:val="00631F41"/>
    <w:rsid w:val="00633F9C"/>
    <w:rsid w:val="00642664"/>
    <w:rsid w:val="00644938"/>
    <w:rsid w:val="00645158"/>
    <w:rsid w:val="0064532E"/>
    <w:rsid w:val="006524E0"/>
    <w:rsid w:val="00652ADE"/>
    <w:rsid w:val="006536EE"/>
    <w:rsid w:val="0065381F"/>
    <w:rsid w:val="006542AE"/>
    <w:rsid w:val="00654FCD"/>
    <w:rsid w:val="00657045"/>
    <w:rsid w:val="006575DF"/>
    <w:rsid w:val="006615B0"/>
    <w:rsid w:val="0066323E"/>
    <w:rsid w:val="00664AC0"/>
    <w:rsid w:val="00666B97"/>
    <w:rsid w:val="00667F63"/>
    <w:rsid w:val="00670104"/>
    <w:rsid w:val="006701F1"/>
    <w:rsid w:val="00672FAA"/>
    <w:rsid w:val="00673F38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4D36"/>
    <w:rsid w:val="006A7E39"/>
    <w:rsid w:val="006B004E"/>
    <w:rsid w:val="006B13AD"/>
    <w:rsid w:val="006B48EB"/>
    <w:rsid w:val="006B65EA"/>
    <w:rsid w:val="006B6D15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35EB"/>
    <w:rsid w:val="006D4C80"/>
    <w:rsid w:val="006E2914"/>
    <w:rsid w:val="006E3411"/>
    <w:rsid w:val="006E500A"/>
    <w:rsid w:val="006E7876"/>
    <w:rsid w:val="006E797B"/>
    <w:rsid w:val="006E7E6C"/>
    <w:rsid w:val="006F02D0"/>
    <w:rsid w:val="006F4070"/>
    <w:rsid w:val="006F4D47"/>
    <w:rsid w:val="006F59F8"/>
    <w:rsid w:val="006F5C85"/>
    <w:rsid w:val="006F74DA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4296"/>
    <w:rsid w:val="00720FCE"/>
    <w:rsid w:val="00722E1D"/>
    <w:rsid w:val="00725372"/>
    <w:rsid w:val="007308DE"/>
    <w:rsid w:val="00730CDE"/>
    <w:rsid w:val="0073327C"/>
    <w:rsid w:val="00733AA1"/>
    <w:rsid w:val="00733CAF"/>
    <w:rsid w:val="0073417D"/>
    <w:rsid w:val="00734D6E"/>
    <w:rsid w:val="007358E6"/>
    <w:rsid w:val="00737587"/>
    <w:rsid w:val="00745D3D"/>
    <w:rsid w:val="00746EBE"/>
    <w:rsid w:val="00747E30"/>
    <w:rsid w:val="0075289B"/>
    <w:rsid w:val="007548DB"/>
    <w:rsid w:val="0075499B"/>
    <w:rsid w:val="00755404"/>
    <w:rsid w:val="007565A4"/>
    <w:rsid w:val="007572CC"/>
    <w:rsid w:val="00760F63"/>
    <w:rsid w:val="0076101F"/>
    <w:rsid w:val="00762138"/>
    <w:rsid w:val="0076282A"/>
    <w:rsid w:val="007646D7"/>
    <w:rsid w:val="00767954"/>
    <w:rsid w:val="00767A53"/>
    <w:rsid w:val="00770C2E"/>
    <w:rsid w:val="007763E7"/>
    <w:rsid w:val="00777472"/>
    <w:rsid w:val="00780A2C"/>
    <w:rsid w:val="00784738"/>
    <w:rsid w:val="007877E3"/>
    <w:rsid w:val="00787996"/>
    <w:rsid w:val="00787E16"/>
    <w:rsid w:val="00791CDB"/>
    <w:rsid w:val="00792EE6"/>
    <w:rsid w:val="00793775"/>
    <w:rsid w:val="0079444B"/>
    <w:rsid w:val="007A0335"/>
    <w:rsid w:val="007A7C26"/>
    <w:rsid w:val="007B21B2"/>
    <w:rsid w:val="007C0CCF"/>
    <w:rsid w:val="007C4815"/>
    <w:rsid w:val="007C73C6"/>
    <w:rsid w:val="007D29F5"/>
    <w:rsid w:val="007D2EDC"/>
    <w:rsid w:val="007D483C"/>
    <w:rsid w:val="007D5D10"/>
    <w:rsid w:val="007E08D6"/>
    <w:rsid w:val="007E1074"/>
    <w:rsid w:val="007E388B"/>
    <w:rsid w:val="007E6310"/>
    <w:rsid w:val="007F34EC"/>
    <w:rsid w:val="007F3FE7"/>
    <w:rsid w:val="007F4967"/>
    <w:rsid w:val="007F4F19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7276"/>
    <w:rsid w:val="00817725"/>
    <w:rsid w:val="008215CC"/>
    <w:rsid w:val="00822E62"/>
    <w:rsid w:val="00823981"/>
    <w:rsid w:val="00824463"/>
    <w:rsid w:val="00824F4A"/>
    <w:rsid w:val="00825EA0"/>
    <w:rsid w:val="00826C7F"/>
    <w:rsid w:val="008344A7"/>
    <w:rsid w:val="00834CD9"/>
    <w:rsid w:val="00837364"/>
    <w:rsid w:val="008375EC"/>
    <w:rsid w:val="008409B8"/>
    <w:rsid w:val="00840E8D"/>
    <w:rsid w:val="008430DE"/>
    <w:rsid w:val="008454AD"/>
    <w:rsid w:val="00845544"/>
    <w:rsid w:val="00851265"/>
    <w:rsid w:val="00852689"/>
    <w:rsid w:val="00853712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033"/>
    <w:rsid w:val="00870062"/>
    <w:rsid w:val="00870445"/>
    <w:rsid w:val="00872D84"/>
    <w:rsid w:val="00874EFA"/>
    <w:rsid w:val="00875411"/>
    <w:rsid w:val="0089218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B7131"/>
    <w:rsid w:val="008C5A0B"/>
    <w:rsid w:val="008C5EBB"/>
    <w:rsid w:val="008C6142"/>
    <w:rsid w:val="008C71AE"/>
    <w:rsid w:val="008C739E"/>
    <w:rsid w:val="008C7516"/>
    <w:rsid w:val="008D1ABD"/>
    <w:rsid w:val="008D38B4"/>
    <w:rsid w:val="008D5AC9"/>
    <w:rsid w:val="008D6C39"/>
    <w:rsid w:val="008D7041"/>
    <w:rsid w:val="008E5B27"/>
    <w:rsid w:val="008F0BFB"/>
    <w:rsid w:val="008F21F2"/>
    <w:rsid w:val="008F2E6F"/>
    <w:rsid w:val="00901EC6"/>
    <w:rsid w:val="009020E1"/>
    <w:rsid w:val="009023E2"/>
    <w:rsid w:val="00902957"/>
    <w:rsid w:val="0090440F"/>
    <w:rsid w:val="009052A6"/>
    <w:rsid w:val="009062BC"/>
    <w:rsid w:val="00910F57"/>
    <w:rsid w:val="0091104C"/>
    <w:rsid w:val="00912A25"/>
    <w:rsid w:val="009137CE"/>
    <w:rsid w:val="00917F68"/>
    <w:rsid w:val="0092033A"/>
    <w:rsid w:val="0092052A"/>
    <w:rsid w:val="009218A5"/>
    <w:rsid w:val="00921AA6"/>
    <w:rsid w:val="00921B5B"/>
    <w:rsid w:val="00922009"/>
    <w:rsid w:val="00922357"/>
    <w:rsid w:val="00923590"/>
    <w:rsid w:val="00925FAA"/>
    <w:rsid w:val="00926A77"/>
    <w:rsid w:val="00926F70"/>
    <w:rsid w:val="00930CC4"/>
    <w:rsid w:val="00935BC8"/>
    <w:rsid w:val="00936437"/>
    <w:rsid w:val="00937018"/>
    <w:rsid w:val="009370DA"/>
    <w:rsid w:val="00937E37"/>
    <w:rsid w:val="00940006"/>
    <w:rsid w:val="009427CB"/>
    <w:rsid w:val="009433BE"/>
    <w:rsid w:val="00943520"/>
    <w:rsid w:val="009510D6"/>
    <w:rsid w:val="009516CD"/>
    <w:rsid w:val="00952F96"/>
    <w:rsid w:val="00953378"/>
    <w:rsid w:val="0095353E"/>
    <w:rsid w:val="00953976"/>
    <w:rsid w:val="0095725E"/>
    <w:rsid w:val="009575DB"/>
    <w:rsid w:val="00957865"/>
    <w:rsid w:val="0096046C"/>
    <w:rsid w:val="00960760"/>
    <w:rsid w:val="0096108A"/>
    <w:rsid w:val="009616DD"/>
    <w:rsid w:val="0096263A"/>
    <w:rsid w:val="00963663"/>
    <w:rsid w:val="009660DD"/>
    <w:rsid w:val="00966BB2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568F"/>
    <w:rsid w:val="009B5957"/>
    <w:rsid w:val="009C0A20"/>
    <w:rsid w:val="009C390D"/>
    <w:rsid w:val="009C5089"/>
    <w:rsid w:val="009C58F9"/>
    <w:rsid w:val="009C6657"/>
    <w:rsid w:val="009C7250"/>
    <w:rsid w:val="009C7EB8"/>
    <w:rsid w:val="009D0427"/>
    <w:rsid w:val="009D081C"/>
    <w:rsid w:val="009D0A67"/>
    <w:rsid w:val="009D1172"/>
    <w:rsid w:val="009D4D28"/>
    <w:rsid w:val="009D5F18"/>
    <w:rsid w:val="009D6C0A"/>
    <w:rsid w:val="009E13F4"/>
    <w:rsid w:val="009E1C8A"/>
    <w:rsid w:val="009E3C0C"/>
    <w:rsid w:val="009E5EFE"/>
    <w:rsid w:val="009E6AC2"/>
    <w:rsid w:val="009E6B1D"/>
    <w:rsid w:val="009F0BE2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56C4"/>
    <w:rsid w:val="00A17D18"/>
    <w:rsid w:val="00A20B08"/>
    <w:rsid w:val="00A20E8F"/>
    <w:rsid w:val="00A2116D"/>
    <w:rsid w:val="00A25019"/>
    <w:rsid w:val="00A266B8"/>
    <w:rsid w:val="00A26860"/>
    <w:rsid w:val="00A30B85"/>
    <w:rsid w:val="00A30E35"/>
    <w:rsid w:val="00A3160B"/>
    <w:rsid w:val="00A330D6"/>
    <w:rsid w:val="00A3555A"/>
    <w:rsid w:val="00A36B36"/>
    <w:rsid w:val="00A3787E"/>
    <w:rsid w:val="00A4101C"/>
    <w:rsid w:val="00A410E8"/>
    <w:rsid w:val="00A431D6"/>
    <w:rsid w:val="00A45ED0"/>
    <w:rsid w:val="00A45F8B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5586"/>
    <w:rsid w:val="00A86A12"/>
    <w:rsid w:val="00A9175F"/>
    <w:rsid w:val="00A91FE0"/>
    <w:rsid w:val="00A97F70"/>
    <w:rsid w:val="00AA4266"/>
    <w:rsid w:val="00AA698A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AE4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AF7BB1"/>
    <w:rsid w:val="00B01A2A"/>
    <w:rsid w:val="00B02461"/>
    <w:rsid w:val="00B02E5B"/>
    <w:rsid w:val="00B0402C"/>
    <w:rsid w:val="00B04961"/>
    <w:rsid w:val="00B04E14"/>
    <w:rsid w:val="00B0514E"/>
    <w:rsid w:val="00B119CC"/>
    <w:rsid w:val="00B11C33"/>
    <w:rsid w:val="00B145CD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7146"/>
    <w:rsid w:val="00B52161"/>
    <w:rsid w:val="00B5465B"/>
    <w:rsid w:val="00B559A3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B19B8"/>
    <w:rsid w:val="00BB1B69"/>
    <w:rsid w:val="00BB7015"/>
    <w:rsid w:val="00BC077D"/>
    <w:rsid w:val="00BC4A55"/>
    <w:rsid w:val="00BC4AEA"/>
    <w:rsid w:val="00BC77C5"/>
    <w:rsid w:val="00BD1112"/>
    <w:rsid w:val="00BD2D8F"/>
    <w:rsid w:val="00BD7949"/>
    <w:rsid w:val="00BE087A"/>
    <w:rsid w:val="00BE0A7B"/>
    <w:rsid w:val="00BE28EE"/>
    <w:rsid w:val="00BE38A8"/>
    <w:rsid w:val="00BE710C"/>
    <w:rsid w:val="00BF15F1"/>
    <w:rsid w:val="00BF1BAE"/>
    <w:rsid w:val="00BF3244"/>
    <w:rsid w:val="00BF353D"/>
    <w:rsid w:val="00BF78FD"/>
    <w:rsid w:val="00C015A6"/>
    <w:rsid w:val="00C0164D"/>
    <w:rsid w:val="00C02FE9"/>
    <w:rsid w:val="00C10C91"/>
    <w:rsid w:val="00C12D87"/>
    <w:rsid w:val="00C14458"/>
    <w:rsid w:val="00C153BB"/>
    <w:rsid w:val="00C1659E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6C35"/>
    <w:rsid w:val="00C51F8C"/>
    <w:rsid w:val="00C5533B"/>
    <w:rsid w:val="00C57CCA"/>
    <w:rsid w:val="00C57F0E"/>
    <w:rsid w:val="00C60F0C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266C"/>
    <w:rsid w:val="00C97C1D"/>
    <w:rsid w:val="00CA152F"/>
    <w:rsid w:val="00CA4619"/>
    <w:rsid w:val="00CA4E25"/>
    <w:rsid w:val="00CA61EC"/>
    <w:rsid w:val="00CB49E0"/>
    <w:rsid w:val="00CB4EE3"/>
    <w:rsid w:val="00CB6C60"/>
    <w:rsid w:val="00CB78FD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5221"/>
    <w:rsid w:val="00CD6773"/>
    <w:rsid w:val="00CE1BA2"/>
    <w:rsid w:val="00CE2168"/>
    <w:rsid w:val="00CE222D"/>
    <w:rsid w:val="00CE37D9"/>
    <w:rsid w:val="00CE420E"/>
    <w:rsid w:val="00CE5A77"/>
    <w:rsid w:val="00CE5B34"/>
    <w:rsid w:val="00CE5ED5"/>
    <w:rsid w:val="00CE7014"/>
    <w:rsid w:val="00CF04AF"/>
    <w:rsid w:val="00CF2AC1"/>
    <w:rsid w:val="00CF2B9E"/>
    <w:rsid w:val="00CF2E3A"/>
    <w:rsid w:val="00CF3290"/>
    <w:rsid w:val="00CF3CB5"/>
    <w:rsid w:val="00CF3E72"/>
    <w:rsid w:val="00D015CD"/>
    <w:rsid w:val="00D04517"/>
    <w:rsid w:val="00D0511E"/>
    <w:rsid w:val="00D1025F"/>
    <w:rsid w:val="00D124C1"/>
    <w:rsid w:val="00D12DCC"/>
    <w:rsid w:val="00D14073"/>
    <w:rsid w:val="00D1415B"/>
    <w:rsid w:val="00D14DCB"/>
    <w:rsid w:val="00D16E6D"/>
    <w:rsid w:val="00D2400B"/>
    <w:rsid w:val="00D24228"/>
    <w:rsid w:val="00D25F02"/>
    <w:rsid w:val="00D260BC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0B"/>
    <w:rsid w:val="00D52D85"/>
    <w:rsid w:val="00D53879"/>
    <w:rsid w:val="00D56446"/>
    <w:rsid w:val="00D6108E"/>
    <w:rsid w:val="00D61235"/>
    <w:rsid w:val="00D62C30"/>
    <w:rsid w:val="00D62FF6"/>
    <w:rsid w:val="00D64008"/>
    <w:rsid w:val="00D640E3"/>
    <w:rsid w:val="00D66C5E"/>
    <w:rsid w:val="00D67073"/>
    <w:rsid w:val="00D678CA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2936"/>
    <w:rsid w:val="00DA3046"/>
    <w:rsid w:val="00DA4DED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29B8"/>
    <w:rsid w:val="00DD2D24"/>
    <w:rsid w:val="00DD2EAB"/>
    <w:rsid w:val="00DD3005"/>
    <w:rsid w:val="00DD3AAC"/>
    <w:rsid w:val="00DE0673"/>
    <w:rsid w:val="00DE5733"/>
    <w:rsid w:val="00DE575A"/>
    <w:rsid w:val="00DE67E4"/>
    <w:rsid w:val="00DE75D3"/>
    <w:rsid w:val="00DE7EFD"/>
    <w:rsid w:val="00DF01CD"/>
    <w:rsid w:val="00DF1AE3"/>
    <w:rsid w:val="00DF5D0D"/>
    <w:rsid w:val="00DF68C8"/>
    <w:rsid w:val="00E00090"/>
    <w:rsid w:val="00E03D30"/>
    <w:rsid w:val="00E110B9"/>
    <w:rsid w:val="00E11444"/>
    <w:rsid w:val="00E14065"/>
    <w:rsid w:val="00E176CD"/>
    <w:rsid w:val="00E21C70"/>
    <w:rsid w:val="00E2384B"/>
    <w:rsid w:val="00E23DFE"/>
    <w:rsid w:val="00E24BFA"/>
    <w:rsid w:val="00E274B5"/>
    <w:rsid w:val="00E27D50"/>
    <w:rsid w:val="00E306A1"/>
    <w:rsid w:val="00E306CF"/>
    <w:rsid w:val="00E315F1"/>
    <w:rsid w:val="00E31776"/>
    <w:rsid w:val="00E333F5"/>
    <w:rsid w:val="00E359BD"/>
    <w:rsid w:val="00E359DE"/>
    <w:rsid w:val="00E35D31"/>
    <w:rsid w:val="00E3633F"/>
    <w:rsid w:val="00E40BB6"/>
    <w:rsid w:val="00E4396B"/>
    <w:rsid w:val="00E449A6"/>
    <w:rsid w:val="00E44E6C"/>
    <w:rsid w:val="00E45537"/>
    <w:rsid w:val="00E46519"/>
    <w:rsid w:val="00E51A55"/>
    <w:rsid w:val="00E55728"/>
    <w:rsid w:val="00E55C88"/>
    <w:rsid w:val="00E5600C"/>
    <w:rsid w:val="00E57B3F"/>
    <w:rsid w:val="00E6178E"/>
    <w:rsid w:val="00E61DB6"/>
    <w:rsid w:val="00E61F45"/>
    <w:rsid w:val="00E62BAF"/>
    <w:rsid w:val="00E6447A"/>
    <w:rsid w:val="00E66AF1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6CE"/>
    <w:rsid w:val="00EC6B7B"/>
    <w:rsid w:val="00ED398F"/>
    <w:rsid w:val="00ED4C88"/>
    <w:rsid w:val="00ED56F0"/>
    <w:rsid w:val="00EE0135"/>
    <w:rsid w:val="00EE318B"/>
    <w:rsid w:val="00EE3C74"/>
    <w:rsid w:val="00EE7A93"/>
    <w:rsid w:val="00EF0428"/>
    <w:rsid w:val="00EF07E9"/>
    <w:rsid w:val="00EF0C90"/>
    <w:rsid w:val="00EF1B4A"/>
    <w:rsid w:val="00EF2963"/>
    <w:rsid w:val="00EF39FF"/>
    <w:rsid w:val="00EF3CD2"/>
    <w:rsid w:val="00EF4E55"/>
    <w:rsid w:val="00EF6E4B"/>
    <w:rsid w:val="00F0084C"/>
    <w:rsid w:val="00F042DF"/>
    <w:rsid w:val="00F05931"/>
    <w:rsid w:val="00F05BE3"/>
    <w:rsid w:val="00F05C67"/>
    <w:rsid w:val="00F11020"/>
    <w:rsid w:val="00F1323B"/>
    <w:rsid w:val="00F13D12"/>
    <w:rsid w:val="00F20560"/>
    <w:rsid w:val="00F21C6C"/>
    <w:rsid w:val="00F21EE8"/>
    <w:rsid w:val="00F226D3"/>
    <w:rsid w:val="00F237E1"/>
    <w:rsid w:val="00F26F8C"/>
    <w:rsid w:val="00F31F89"/>
    <w:rsid w:val="00F3327F"/>
    <w:rsid w:val="00F35450"/>
    <w:rsid w:val="00F35E57"/>
    <w:rsid w:val="00F37CEB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1BB5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695"/>
    <w:rsid w:val="00FA12D9"/>
    <w:rsid w:val="00FA1C7E"/>
    <w:rsid w:val="00FA22E9"/>
    <w:rsid w:val="00FA245F"/>
    <w:rsid w:val="00FA47A6"/>
    <w:rsid w:val="00FB1331"/>
    <w:rsid w:val="00FB2E1F"/>
    <w:rsid w:val="00FC0A58"/>
    <w:rsid w:val="00FC3078"/>
    <w:rsid w:val="00FC44F8"/>
    <w:rsid w:val="00FC51CC"/>
    <w:rsid w:val="00FD24DC"/>
    <w:rsid w:val="00FD2552"/>
    <w:rsid w:val="00FD27EC"/>
    <w:rsid w:val="00FD3151"/>
    <w:rsid w:val="00FD77B3"/>
    <w:rsid w:val="00FE1057"/>
    <w:rsid w:val="00FE30F1"/>
    <w:rsid w:val="00FE39AD"/>
    <w:rsid w:val="00FE3D47"/>
    <w:rsid w:val="00FE3F9E"/>
    <w:rsid w:val="00FE4B70"/>
    <w:rsid w:val="00FE4CFE"/>
    <w:rsid w:val="00FE7A06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11B38B"/>
  <w15:chartTrackingRefBased/>
  <w15:docId w15:val="{CF0FAE25-5DC1-4999-B03C-3FF67ECC9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CW_Lista,normalny tekst,L1,Numerowanie,Akapit z listą5,T_SZ_List Paragraph,Nagłowek 3,Preambuła,Akapit z listą BS,Kolorowa lista — akcent 11,Dot pt,F5 List Paragraph,Recommendation,List Paragraph11,lp1,maz_wyliczenie,opis dzialania,Normal"/>
    <w:basedOn w:val="Normalny"/>
    <w:link w:val="AkapitzlistZnak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FontStyle18">
    <w:name w:val="Font Style18"/>
    <w:rsid w:val="00D4790B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A22E9"/>
    <w:rPr>
      <w:sz w:val="24"/>
      <w:szCs w:val="24"/>
    </w:rPr>
  </w:style>
  <w:style w:type="character" w:customStyle="1" w:styleId="AkapitzlistZnak">
    <w:name w:val="Akapit z listą Znak"/>
    <w:aliases w:val="CW_Lista Znak,normalny tekst Znak,L1 Znak,Numerowanie Znak,Akapit z listą5 Znak,T_SZ_List Paragraph Znak,Nagłowek 3 Znak,Preambuła Znak,Akapit z listą BS Znak,Kolorowa lista — akcent 11 Znak,Dot pt Znak,F5 List Paragraph Znak"/>
    <w:link w:val="Akapitzlist"/>
    <w:qFormat/>
    <w:rsid w:val="00ED398F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Agata Sitek</cp:lastModifiedBy>
  <cp:revision>31</cp:revision>
  <cp:lastPrinted>2024-02-15T06:57:00Z</cp:lastPrinted>
  <dcterms:created xsi:type="dcterms:W3CDTF">2022-06-01T08:55:00Z</dcterms:created>
  <dcterms:modified xsi:type="dcterms:W3CDTF">2026-03-31T10:21:00Z</dcterms:modified>
</cp:coreProperties>
</file>